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356" w:rsidRPr="00B620E2" w:rsidRDefault="00A12356" w:rsidP="00A123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 w:eastAsia="it-IT"/>
        </w:rPr>
      </w:pP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PROGETTO “LIVEMMO BORGO CRE_ATTIVO” CUP C14H220000650006</w:t>
      </w: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br/>
      </w: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MISSIONE 1 – MISURA 2 – INVESTIMENTO 2.1 "ATTRATTIVITÀ DEI BORGHI STORICI"</w:t>
      </w: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br/>
      </w: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FINANZIATO DAL MINISTERO DELLA CULTURA A VALERE SUI FONDI DEL PIANO NAZIONALE DI RIPRESA E RESILIENZA (PNRR).</w:t>
      </w:r>
    </w:p>
    <w:p w:rsidR="00A12356" w:rsidRPr="00B620E2" w:rsidRDefault="00A12356" w:rsidP="00A123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 w:eastAsia="it-IT"/>
        </w:rPr>
      </w:pP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INTERVENTO n. 3</w:t>
      </w:r>
      <w:r w:rsidR="00EA3CFC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0</w:t>
      </w: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 xml:space="preserve"> "</w:t>
      </w:r>
      <w:r w:rsidR="00EA3CFC" w:rsidRPr="00EA3CFC">
        <w:t xml:space="preserve"> </w:t>
      </w:r>
      <w:r w:rsidR="00EA3CFC" w:rsidRPr="00EA3CFC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 xml:space="preserve">CONTRIBUTI PER LA RIQUALIFICAZIONE DI IMMOBILI DA DESTINARE AD ATTIVITÀ RICETTIVE </w:t>
      </w: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"</w:t>
      </w: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br/>
      </w:r>
      <w:bookmarkStart w:id="0" w:name="_GoBack"/>
      <w:r w:rsidR="000B487B">
        <w:rPr>
          <w:noProof/>
          <w:lang w:val="it-IT" w:eastAsia="it-IT"/>
        </w:rPr>
        <w:drawing>
          <wp:inline distT="0" distB="0" distL="0" distR="0" wp14:anchorId="568239ED" wp14:editId="3FBC402E">
            <wp:extent cx="2585002" cy="581025"/>
            <wp:effectExtent l="0" t="0" r="635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02" cy="5810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A12356" w:rsidRPr="00B620E2" w:rsidRDefault="00A12356" w:rsidP="00A123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lang w:val="it-IT" w:eastAsia="it-IT"/>
        </w:rPr>
      </w:pP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Dichiarazione Sostitutiva di Atto di Notorietà</w:t>
      </w: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br/>
      </w:r>
      <w:r w:rsidRPr="00B620E2">
        <w:rPr>
          <w:rFonts w:ascii="Times New Roman" w:eastAsia="Times New Roman" w:hAnsi="Times New Roman" w:cs="Times New Roman"/>
          <w:i/>
          <w:iCs/>
          <w:color w:val="000000" w:themeColor="text1"/>
          <w:lang w:val="it-IT" w:eastAsia="it-IT"/>
        </w:rPr>
        <w:t>(Artt. 46 e 47 del D.P.R. 28 dicembre 2000, n. 445)</w:t>
      </w:r>
    </w:p>
    <w:p w:rsidR="00A12356" w:rsidRPr="00B620E2" w:rsidRDefault="000B487B" w:rsidP="00A123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 w:eastAsia="it-IT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lang w:eastAsia="it-IT"/>
        </w:rPr>
        <w:pict w14:anchorId="260F17DE">
          <v:rect id="_x0000_i1025" alt="" style="width:6in;height:.05pt;mso-width-percent:0;mso-height-percent:0;mso-width-percent:0;mso-height-percent:0" o:hralign="center" o:hrstd="t" o:hr="t" fillcolor="#a0a0a0" stroked="f"/>
        </w:pict>
      </w:r>
    </w:p>
    <w:p w:rsidR="00A12356" w:rsidRPr="00B620E2" w:rsidRDefault="00A12356" w:rsidP="0086674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val="it-IT" w:eastAsia="it-IT"/>
        </w:rPr>
      </w:pPr>
      <w:r w:rsidRPr="00B620E2">
        <w:rPr>
          <w:rFonts w:ascii="Times New Roman" w:eastAsia="Times New Roman" w:hAnsi="Times New Roman" w:cs="Times New Roman"/>
          <w:b/>
          <w:u w:val="single"/>
          <w:lang w:val="it-IT" w:eastAsia="it-IT"/>
        </w:rPr>
        <w:t xml:space="preserve">N.B: </w:t>
      </w:r>
      <w:r w:rsidRPr="00A12356">
        <w:rPr>
          <w:rFonts w:ascii="Times New Roman" w:eastAsia="Times New Roman" w:hAnsi="Times New Roman" w:cs="Times New Roman"/>
          <w:b/>
          <w:u w:val="single"/>
          <w:lang w:val="it-IT" w:eastAsia="it-IT"/>
        </w:rPr>
        <w:t>Il presente modulo è riferito a</w:t>
      </w:r>
      <w:r w:rsidRPr="00B620E2">
        <w:rPr>
          <w:rFonts w:ascii="Times New Roman" w:eastAsia="Times New Roman" w:hAnsi="Times New Roman" w:cs="Times New Roman"/>
          <w:b/>
          <w:u w:val="single"/>
          <w:lang w:val="it-IT" w:eastAsia="it-IT"/>
        </w:rPr>
        <w:t xml:space="preserve">lle </w:t>
      </w:r>
      <w:r w:rsidR="007E772F">
        <w:rPr>
          <w:rFonts w:ascii="Times New Roman" w:eastAsia="Times New Roman" w:hAnsi="Times New Roman" w:cs="Times New Roman"/>
          <w:b/>
          <w:u w:val="single"/>
          <w:lang w:val="it-IT" w:eastAsia="it-IT"/>
        </w:rPr>
        <w:t>due</w:t>
      </w:r>
      <w:r w:rsidRPr="00A12356">
        <w:rPr>
          <w:rFonts w:ascii="Times New Roman" w:eastAsia="Times New Roman" w:hAnsi="Times New Roman" w:cs="Times New Roman"/>
          <w:b/>
          <w:u w:val="single"/>
          <w:lang w:val="it-IT" w:eastAsia="it-IT"/>
        </w:rPr>
        <w:t xml:space="preserve"> categorie di intervento. Si prega di compilare esclusivamente</w:t>
      </w:r>
      <w:r w:rsidRPr="00B620E2">
        <w:rPr>
          <w:rFonts w:ascii="Times New Roman" w:eastAsia="Times New Roman" w:hAnsi="Times New Roman" w:cs="Times New Roman"/>
          <w:b/>
          <w:u w:val="single"/>
          <w:lang w:val="it-IT" w:eastAsia="it-IT"/>
        </w:rPr>
        <w:t xml:space="preserve"> la sezione relativa alla </w:t>
      </w:r>
      <w:r w:rsidRPr="00A12356">
        <w:rPr>
          <w:rFonts w:ascii="Times New Roman" w:eastAsia="Times New Roman" w:hAnsi="Times New Roman" w:cs="Times New Roman"/>
          <w:b/>
          <w:u w:val="single"/>
          <w:lang w:val="it-IT" w:eastAsia="it-IT"/>
        </w:rPr>
        <w:t>la categoria corrispondente all'intervento per il quale si richiede il contributo</w:t>
      </w:r>
      <w:r w:rsidRPr="00B620E2">
        <w:rPr>
          <w:rFonts w:ascii="Times New Roman" w:eastAsia="Times New Roman" w:hAnsi="Times New Roman" w:cs="Times New Roman"/>
          <w:b/>
          <w:u w:val="single"/>
          <w:lang w:val="it-IT" w:eastAsia="it-IT"/>
        </w:rPr>
        <w:t>.</w:t>
      </w:r>
    </w:p>
    <w:p w:rsidR="00A12356" w:rsidRPr="00B620E2" w:rsidRDefault="00A12356" w:rsidP="00A1235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lang w:eastAsia="it-IT"/>
        </w:rPr>
      </w:pP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 xml:space="preserve">Il/La </w:t>
      </w:r>
      <w:proofErr w:type="spellStart"/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>sottoscritto</w:t>
      </w:r>
      <w:proofErr w:type="spellEnd"/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>/a</w:t>
      </w:r>
    </w:p>
    <w:p w:rsidR="00A12356" w:rsidRPr="00B620E2" w:rsidRDefault="00A12356" w:rsidP="00A12356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lang w:eastAsia="it-IT"/>
        </w:rPr>
      </w:pPr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Nome: ________________________</w:t>
      </w:r>
    </w:p>
    <w:p w:rsidR="00A12356" w:rsidRPr="00B620E2" w:rsidRDefault="00A12356" w:rsidP="00A12356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lang w:eastAsia="it-IT"/>
        </w:rPr>
      </w:pPr>
      <w:proofErr w:type="spellStart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Cognome</w:t>
      </w:r>
      <w:proofErr w:type="spellEnd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: ________________________</w:t>
      </w:r>
    </w:p>
    <w:p w:rsidR="00A12356" w:rsidRPr="00B620E2" w:rsidRDefault="00A12356" w:rsidP="00A12356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lang w:val="it-IT" w:eastAsia="it-IT"/>
        </w:rPr>
      </w:pP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t xml:space="preserve">Luogo </w:t>
      </w:r>
      <w:r w:rsidR="0086674E"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t xml:space="preserve"> e data </w:t>
      </w: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t>di nascita: __</w:t>
      </w:r>
      <w:r w:rsidR="0086674E"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t>_______________________</w:t>
      </w: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t>_____________</w:t>
      </w:r>
    </w:p>
    <w:p w:rsidR="00A12356" w:rsidRPr="00B620E2" w:rsidRDefault="00A12356" w:rsidP="00A12356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lang w:eastAsia="it-IT"/>
        </w:rPr>
      </w:pPr>
      <w:proofErr w:type="spellStart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Codice</w:t>
      </w:r>
      <w:proofErr w:type="spellEnd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 xml:space="preserve"> </w:t>
      </w:r>
      <w:proofErr w:type="spellStart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Fiscale</w:t>
      </w:r>
      <w:proofErr w:type="spellEnd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: ________________</w:t>
      </w:r>
    </w:p>
    <w:p w:rsidR="00A12356" w:rsidRPr="00B620E2" w:rsidRDefault="00A12356" w:rsidP="00A12356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lang w:eastAsia="it-IT"/>
        </w:rPr>
      </w:pPr>
      <w:proofErr w:type="spellStart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Indirizzo</w:t>
      </w:r>
      <w:proofErr w:type="spellEnd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 xml:space="preserve"> di </w:t>
      </w:r>
      <w:proofErr w:type="spellStart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residenza</w:t>
      </w:r>
      <w:proofErr w:type="spellEnd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 xml:space="preserve">: </w:t>
      </w:r>
      <w:r w:rsidR="001C18AB">
        <w:rPr>
          <w:rFonts w:ascii="Times New Roman" w:eastAsia="Times New Roman" w:hAnsi="Times New Roman" w:cs="Times New Roman"/>
          <w:color w:val="000000" w:themeColor="text1"/>
          <w:lang w:eastAsia="it-IT"/>
        </w:rPr>
        <w:t>Via__________________________________Città</w:t>
      </w:r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__________________________</w:t>
      </w:r>
    </w:p>
    <w:p w:rsidR="00A12356" w:rsidRPr="00B620E2" w:rsidRDefault="00A12356" w:rsidP="00A12356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lang w:eastAsia="it-IT"/>
        </w:rPr>
      </w:pPr>
      <w:proofErr w:type="spellStart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Indirizzo</w:t>
      </w:r>
      <w:proofErr w:type="spellEnd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 xml:space="preserve"> PEC: _______________________________</w:t>
      </w:r>
    </w:p>
    <w:p w:rsidR="001C18AB" w:rsidRDefault="001C18AB" w:rsidP="001C18A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  <w:t xml:space="preserve">In qualità di </w:t>
      </w:r>
      <w:r w:rsidR="00305848"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  <w:t>□ Persona fisica</w:t>
      </w:r>
    </w:p>
    <w:p w:rsidR="00305848" w:rsidRDefault="00305848" w:rsidP="001C18A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  <w:tab/>
        <w:t xml:space="preserve">       □ Legale rappresentante di___________________________________</w:t>
      </w:r>
    </w:p>
    <w:p w:rsidR="00305848" w:rsidRDefault="00305848" w:rsidP="001C18A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  <w:t>__________________________________________________________________</w:t>
      </w:r>
    </w:p>
    <w:p w:rsidR="001C18AB" w:rsidRDefault="001C18AB" w:rsidP="001C18A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</w:pPr>
    </w:p>
    <w:p w:rsidR="001C18AB" w:rsidRDefault="001C18AB" w:rsidP="001C18A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</w:pPr>
    </w:p>
    <w:p w:rsidR="0086674E" w:rsidRPr="00B620E2" w:rsidRDefault="00A12356" w:rsidP="001C18A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  <w:sectPr w:rsidR="0086674E" w:rsidRPr="00B620E2" w:rsidSect="00034616">
          <w:headerReference w:type="default" r:id="rId9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B620E2"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  <w:t>Consapevole delle sanzioni penali previste dall’art. 76 del D.P.R. 445/2000 in caso di dichiarazioni mendaci, di formazione o uso di atti falsi e di perdita dei benefici eventualmente conseguenti al provvedimento emanato sulla base di dichiarazioni non veritiere, sotto la propria responsabilità, dichiara</w:t>
      </w:r>
    </w:p>
    <w:p w:rsidR="00A12356" w:rsidRPr="00B620E2" w:rsidRDefault="0086674E" w:rsidP="00B620E2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 w:themeColor="text1"/>
          <w:u w:val="single"/>
          <w:lang w:val="it-IT"/>
        </w:rPr>
      </w:pPr>
      <w:r w:rsidRPr="00B620E2">
        <w:rPr>
          <w:rStyle w:val="Enfasigrassetto"/>
          <w:rFonts w:ascii="Times New Roman" w:hAnsi="Times New Roman" w:cs="Times New Roman"/>
          <w:bCs w:val="0"/>
          <w:color w:val="000000" w:themeColor="text1"/>
          <w:u w:val="single"/>
          <w:lang w:val="it-IT"/>
        </w:rPr>
        <w:lastRenderedPageBreak/>
        <w:t xml:space="preserve">TIPOLOGIA 1: RISTRUTTURAZIONE DI UN IMMOBILE </w:t>
      </w:r>
      <w:r w:rsidR="007E772F">
        <w:rPr>
          <w:rStyle w:val="Enfasigrassetto"/>
          <w:rFonts w:ascii="Times New Roman" w:hAnsi="Times New Roman" w:cs="Times New Roman"/>
          <w:bCs w:val="0"/>
          <w:color w:val="000000" w:themeColor="text1"/>
          <w:u w:val="single"/>
          <w:lang w:val="it-IT"/>
        </w:rPr>
        <w:t>DI PROPRIETA’</w:t>
      </w:r>
    </w:p>
    <w:p w:rsidR="0086674E" w:rsidRPr="00B620E2" w:rsidRDefault="0086674E" w:rsidP="00B620E2">
      <w:pPr>
        <w:pStyle w:val="NormaleWeb"/>
        <w:spacing w:line="360" w:lineRule="auto"/>
        <w:rPr>
          <w:sz w:val="22"/>
          <w:szCs w:val="22"/>
        </w:rPr>
      </w:pPr>
      <w:r w:rsidRPr="00B620E2">
        <w:rPr>
          <w:rStyle w:val="Enfasigrassetto"/>
          <w:sz w:val="22"/>
          <w:szCs w:val="22"/>
        </w:rPr>
        <w:t xml:space="preserve">Dichiarazione di possesso dei requisiti soggettivi </w:t>
      </w:r>
      <w:r w:rsidRPr="00B620E2">
        <w:rPr>
          <w:sz w:val="22"/>
          <w:szCs w:val="22"/>
        </w:rPr>
        <w:br/>
        <w:t>Alla data di approvazione del bando, il sottoscritto dichiara di essere in possesso dei seguenti requisiti:</w:t>
      </w:r>
    </w:p>
    <w:p w:rsidR="0086674E" w:rsidRPr="00B620E2" w:rsidRDefault="0086674E" w:rsidP="00B620E2">
      <w:pPr>
        <w:numPr>
          <w:ilvl w:val="1"/>
          <w:numId w:val="29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</w:rPr>
      </w:pPr>
      <w:proofErr w:type="spellStart"/>
      <w:r w:rsidRPr="00B620E2">
        <w:rPr>
          <w:rFonts w:ascii="Times New Roman" w:hAnsi="Times New Roman" w:cs="Times New Roman"/>
        </w:rPr>
        <w:t>Cittadinanza</w:t>
      </w:r>
      <w:proofErr w:type="spellEnd"/>
      <w:r w:rsidRPr="00B620E2">
        <w:rPr>
          <w:rFonts w:ascii="Times New Roman" w:hAnsi="Times New Roman" w:cs="Times New Roman"/>
        </w:rPr>
        <w:t>:</w:t>
      </w:r>
    </w:p>
    <w:p w:rsidR="0086674E" w:rsidRPr="00B620E2" w:rsidRDefault="0086674E" w:rsidP="00B620E2">
      <w:pPr>
        <w:numPr>
          <w:ilvl w:val="2"/>
          <w:numId w:val="30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</w:rPr>
      </w:pPr>
      <w:r w:rsidRPr="00B620E2">
        <w:rPr>
          <w:rFonts w:ascii="Times New Roman" w:hAnsi="Times New Roman" w:cs="Times New Roman"/>
        </w:rPr>
        <w:t xml:space="preserve">Cittadino/a </w:t>
      </w:r>
      <w:proofErr w:type="spellStart"/>
      <w:r w:rsidRPr="00B620E2">
        <w:rPr>
          <w:rFonts w:ascii="Times New Roman" w:hAnsi="Times New Roman" w:cs="Times New Roman"/>
        </w:rPr>
        <w:t>italiano</w:t>
      </w:r>
      <w:proofErr w:type="spellEnd"/>
      <w:r w:rsidRPr="00B620E2">
        <w:rPr>
          <w:rFonts w:ascii="Times New Roman" w:hAnsi="Times New Roman" w:cs="Times New Roman"/>
        </w:rPr>
        <w:t xml:space="preserve">/a </w:t>
      </w:r>
    </w:p>
    <w:p w:rsidR="0086674E" w:rsidRPr="00B620E2" w:rsidRDefault="0086674E" w:rsidP="00B620E2">
      <w:pPr>
        <w:numPr>
          <w:ilvl w:val="2"/>
          <w:numId w:val="30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 xml:space="preserve">Cittadino/a di altro Stato dell'Unione Europea </w:t>
      </w:r>
    </w:p>
    <w:p w:rsidR="0086674E" w:rsidRPr="00B620E2" w:rsidRDefault="0086674E" w:rsidP="00B620E2">
      <w:pPr>
        <w:numPr>
          <w:ilvl w:val="2"/>
          <w:numId w:val="30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 xml:space="preserve">Soggetto extracomunitario  (in possesso di un permesso di soggiorno di durata non inferiore a 10 anni, ai sensi dell'art. 9 del </w:t>
      </w:r>
      <w:proofErr w:type="spellStart"/>
      <w:r w:rsidRPr="00B620E2">
        <w:rPr>
          <w:rFonts w:ascii="Times New Roman" w:hAnsi="Times New Roman" w:cs="Times New Roman"/>
          <w:lang w:val="it-IT"/>
        </w:rPr>
        <w:t>D.Lgs.</w:t>
      </w:r>
      <w:proofErr w:type="spellEnd"/>
      <w:r w:rsidRPr="00B620E2">
        <w:rPr>
          <w:rFonts w:ascii="Times New Roman" w:hAnsi="Times New Roman" w:cs="Times New Roman"/>
          <w:lang w:val="it-IT"/>
        </w:rPr>
        <w:t xml:space="preserve"> 286/1998)</w:t>
      </w:r>
    </w:p>
    <w:p w:rsidR="0086674E" w:rsidRPr="00B620E2" w:rsidRDefault="0086674E" w:rsidP="00B620E2">
      <w:pPr>
        <w:numPr>
          <w:ilvl w:val="1"/>
          <w:numId w:val="29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</w:rPr>
      </w:pPr>
      <w:r w:rsidRPr="00B620E2">
        <w:rPr>
          <w:rFonts w:ascii="Times New Roman" w:hAnsi="Times New Roman" w:cs="Times New Roman"/>
        </w:rPr>
        <w:t xml:space="preserve">Maggiore </w:t>
      </w:r>
      <w:proofErr w:type="spellStart"/>
      <w:r w:rsidRPr="00B620E2">
        <w:rPr>
          <w:rFonts w:ascii="Times New Roman" w:hAnsi="Times New Roman" w:cs="Times New Roman"/>
        </w:rPr>
        <w:t>età</w:t>
      </w:r>
      <w:proofErr w:type="spellEnd"/>
      <w:r w:rsidRPr="00B620E2">
        <w:rPr>
          <w:rFonts w:ascii="Times New Roman" w:hAnsi="Times New Roman" w:cs="Times New Roman"/>
        </w:rPr>
        <w:t>:</w:t>
      </w:r>
    </w:p>
    <w:p w:rsidR="0086674E" w:rsidRPr="00B620E2" w:rsidRDefault="0086674E" w:rsidP="00B620E2">
      <w:pPr>
        <w:numPr>
          <w:ilvl w:val="2"/>
          <w:numId w:val="31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>Il sottoscritto è maggiorenne al momento della presentazione della domanda.</w:t>
      </w:r>
    </w:p>
    <w:p w:rsidR="0086674E" w:rsidRPr="00B620E2" w:rsidRDefault="0086674E" w:rsidP="00B620E2">
      <w:pPr>
        <w:numPr>
          <w:ilvl w:val="1"/>
          <w:numId w:val="29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>Assenza di procedure esecutive o concorsuali:</w:t>
      </w:r>
    </w:p>
    <w:p w:rsidR="0086674E" w:rsidRPr="00B620E2" w:rsidRDefault="0086674E" w:rsidP="00B620E2">
      <w:pPr>
        <w:numPr>
          <w:ilvl w:val="2"/>
          <w:numId w:val="31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>Non vi sono procedure esecutive o concorsuali in corso a carico del sottoscritto.</w:t>
      </w:r>
    </w:p>
    <w:p w:rsidR="0086674E" w:rsidRPr="00B620E2" w:rsidRDefault="0086674E" w:rsidP="00B620E2">
      <w:pPr>
        <w:numPr>
          <w:ilvl w:val="1"/>
          <w:numId w:val="29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>Condizioni soggettive e oggettive per la fruizione del contributo:</w:t>
      </w:r>
    </w:p>
    <w:p w:rsidR="0086674E" w:rsidRPr="00B620E2" w:rsidRDefault="0086674E" w:rsidP="00B620E2">
      <w:pPr>
        <w:numPr>
          <w:ilvl w:val="2"/>
          <w:numId w:val="31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>Il sottoscritto possiede le condizioni soggettive e oggettive previste per la fruizione del contributo.</w:t>
      </w:r>
    </w:p>
    <w:p w:rsidR="00A12356" w:rsidRPr="00B620E2" w:rsidRDefault="00A12356" w:rsidP="00A12356">
      <w:pPr>
        <w:pStyle w:val="NormaleWeb"/>
        <w:spacing w:line="360" w:lineRule="auto"/>
        <w:rPr>
          <w:rStyle w:val="Enfasigrassetto"/>
          <w:b w:val="0"/>
          <w:bCs w:val="0"/>
          <w:sz w:val="22"/>
          <w:szCs w:val="22"/>
        </w:rPr>
      </w:pPr>
      <w:r w:rsidRPr="00B620E2">
        <w:rPr>
          <w:rStyle w:val="Enfasigrassetto"/>
          <w:sz w:val="22"/>
          <w:szCs w:val="22"/>
        </w:rPr>
        <w:t>Importo del contributo richiesto</w:t>
      </w:r>
      <w:r w:rsidRPr="00B620E2">
        <w:rPr>
          <w:sz w:val="22"/>
          <w:szCs w:val="22"/>
        </w:rPr>
        <w:t>: € _______________.</w:t>
      </w:r>
    </w:p>
    <w:p w:rsidR="00A12356" w:rsidRDefault="00A12356" w:rsidP="00A12356">
      <w:pPr>
        <w:pStyle w:val="NormaleWeb"/>
        <w:spacing w:line="360" w:lineRule="auto"/>
        <w:rPr>
          <w:sz w:val="22"/>
          <w:szCs w:val="22"/>
        </w:rPr>
      </w:pPr>
      <w:r w:rsidRPr="00B620E2">
        <w:rPr>
          <w:rStyle w:val="Enfasigrassetto"/>
          <w:sz w:val="22"/>
          <w:szCs w:val="22"/>
        </w:rPr>
        <w:t>Localizzazione dell’immobile</w:t>
      </w:r>
      <w:r w:rsidRPr="00B620E2">
        <w:rPr>
          <w:sz w:val="22"/>
          <w:szCs w:val="22"/>
        </w:rPr>
        <w:t>:</w:t>
      </w:r>
      <w:r w:rsidRPr="00B620E2">
        <w:rPr>
          <w:sz w:val="22"/>
          <w:szCs w:val="22"/>
        </w:rPr>
        <w:br/>
        <w:t>Comune: ____________________________________</w:t>
      </w:r>
      <w:r w:rsidRPr="00B620E2">
        <w:rPr>
          <w:sz w:val="22"/>
          <w:szCs w:val="22"/>
        </w:rPr>
        <w:br/>
        <w:t>Indirizzo: ____________________________________</w:t>
      </w:r>
      <w:r w:rsidRPr="00B620E2">
        <w:rPr>
          <w:sz w:val="22"/>
          <w:szCs w:val="22"/>
        </w:rPr>
        <w:br/>
        <w:t>Dati catastali : ____________________________________</w:t>
      </w:r>
    </w:p>
    <w:p w:rsidR="00B415BC" w:rsidRPr="00B415BC" w:rsidRDefault="00B415BC" w:rsidP="00B415BC">
      <w:pPr>
        <w:pStyle w:val="NormaleWeb"/>
        <w:spacing w:line="360" w:lineRule="auto"/>
        <w:rPr>
          <w:rStyle w:val="Enfasigrassetto"/>
          <w:b w:val="0"/>
          <w:bCs w:val="0"/>
          <w:sz w:val="22"/>
          <w:szCs w:val="22"/>
        </w:rPr>
      </w:pPr>
      <w:r w:rsidRPr="00B415BC">
        <w:rPr>
          <w:rStyle w:val="Enfasigrassetto"/>
          <w:bCs w:val="0"/>
          <w:sz w:val="22"/>
          <w:szCs w:val="22"/>
        </w:rPr>
        <w:t>Stato dell’immobile</w:t>
      </w:r>
    </w:p>
    <w:p w:rsidR="00B415BC" w:rsidRDefault="00B415BC" w:rsidP="00B415BC">
      <w:pPr>
        <w:pStyle w:val="NormaleWeb"/>
        <w:spacing w:line="360" w:lineRule="auto"/>
        <w:rPr>
          <w:rStyle w:val="Enfasigrassetto"/>
          <w:b w:val="0"/>
          <w:bCs w:val="0"/>
          <w:sz w:val="22"/>
          <w:szCs w:val="22"/>
        </w:rPr>
      </w:pPr>
      <w:r>
        <w:rPr>
          <w:rStyle w:val="Enfasigrassetto"/>
          <w:b w:val="0"/>
          <w:bCs w:val="0"/>
          <w:sz w:val="22"/>
          <w:szCs w:val="22"/>
        </w:rPr>
        <w:t xml:space="preserve">□ </w:t>
      </w:r>
      <w:r w:rsidRPr="00B415BC">
        <w:rPr>
          <w:rStyle w:val="Enfasigrassetto"/>
          <w:b w:val="0"/>
          <w:bCs w:val="0"/>
          <w:sz w:val="22"/>
          <w:szCs w:val="22"/>
        </w:rPr>
        <w:t xml:space="preserve">Esistente: L’immobile deve essere un edificio già costruito e regolarmente accatastato secondo quanto previsto dal presente bando. </w:t>
      </w:r>
    </w:p>
    <w:p w:rsidR="00B415BC" w:rsidRPr="00B620E2" w:rsidRDefault="00B415BC" w:rsidP="00B415BC">
      <w:pPr>
        <w:pStyle w:val="NormaleWeb"/>
        <w:spacing w:line="360" w:lineRule="auto"/>
        <w:jc w:val="both"/>
        <w:rPr>
          <w:rStyle w:val="Enfasigrassetto"/>
          <w:b w:val="0"/>
          <w:bCs w:val="0"/>
          <w:sz w:val="22"/>
          <w:szCs w:val="22"/>
        </w:rPr>
      </w:pPr>
      <w:r>
        <w:rPr>
          <w:rStyle w:val="Enfasigrassetto"/>
          <w:b w:val="0"/>
          <w:bCs w:val="0"/>
          <w:sz w:val="22"/>
          <w:szCs w:val="22"/>
        </w:rPr>
        <w:lastRenderedPageBreak/>
        <w:t xml:space="preserve">□ </w:t>
      </w:r>
      <w:r w:rsidRPr="00B415BC">
        <w:rPr>
          <w:rStyle w:val="Enfasigrassetto"/>
          <w:b w:val="0"/>
          <w:bCs w:val="0"/>
          <w:sz w:val="22"/>
          <w:szCs w:val="22"/>
        </w:rPr>
        <w:t>L’immobile deve mantenere una struttura recuperabile e risultare tecnicamente idoneo al consolidamento o al rifacimento, senza necessità di demolizione</w:t>
      </w:r>
    </w:p>
    <w:p w:rsidR="008072F7" w:rsidRDefault="00A12356" w:rsidP="00A12356">
      <w:pPr>
        <w:pStyle w:val="NormaleWeb"/>
        <w:spacing w:line="360" w:lineRule="auto"/>
        <w:rPr>
          <w:sz w:val="22"/>
          <w:szCs w:val="22"/>
        </w:rPr>
      </w:pPr>
      <w:r w:rsidRPr="00B620E2">
        <w:rPr>
          <w:rStyle w:val="Enfasigrassetto"/>
          <w:sz w:val="22"/>
          <w:szCs w:val="22"/>
        </w:rPr>
        <w:t xml:space="preserve">Impegno </w:t>
      </w:r>
      <w:r w:rsidR="008072F7">
        <w:rPr>
          <w:rStyle w:val="Enfasigrassetto"/>
          <w:sz w:val="22"/>
          <w:szCs w:val="22"/>
        </w:rPr>
        <w:t>a mantenimento dell’immobile ad uso ricettivo per</w:t>
      </w:r>
      <w:r w:rsidRPr="00B620E2">
        <w:rPr>
          <w:sz w:val="22"/>
          <w:szCs w:val="22"/>
        </w:rPr>
        <w:t>:</w:t>
      </w:r>
      <w:r w:rsidRPr="00B620E2">
        <w:rPr>
          <w:sz w:val="22"/>
          <w:szCs w:val="22"/>
        </w:rPr>
        <w:br/>
      </w:r>
      <w:r w:rsidR="008072F7">
        <w:rPr>
          <w:sz w:val="22"/>
          <w:szCs w:val="22"/>
        </w:rPr>
        <w:t>□ per 7 anni</w:t>
      </w:r>
    </w:p>
    <w:p w:rsidR="008072F7" w:rsidRDefault="008072F7" w:rsidP="00A12356">
      <w:pPr>
        <w:pStyle w:val="NormaleWeb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□ tra 8 e 10 anni</w:t>
      </w:r>
    </w:p>
    <w:p w:rsidR="008072F7" w:rsidRDefault="008072F7" w:rsidP="00A12356">
      <w:pPr>
        <w:pStyle w:val="NormaleWeb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□ superiore a 10 anni</w:t>
      </w:r>
    </w:p>
    <w:p w:rsidR="008072F7" w:rsidRPr="008072F7" w:rsidRDefault="008072F7" w:rsidP="008072F7">
      <w:pPr>
        <w:pStyle w:val="NormaleWeb"/>
        <w:spacing w:line="360" w:lineRule="auto"/>
        <w:rPr>
          <w:b/>
          <w:sz w:val="22"/>
          <w:szCs w:val="22"/>
        </w:rPr>
      </w:pPr>
      <w:r w:rsidRPr="008072F7">
        <w:rPr>
          <w:b/>
          <w:sz w:val="22"/>
          <w:szCs w:val="22"/>
        </w:rPr>
        <w:t>Impegno a mantenimento d</w:t>
      </w:r>
      <w:r w:rsidR="00B415BC">
        <w:rPr>
          <w:b/>
          <w:sz w:val="22"/>
          <w:szCs w:val="22"/>
        </w:rPr>
        <w:t>egli arredi</w:t>
      </w:r>
      <w:r w:rsidRPr="008072F7">
        <w:rPr>
          <w:b/>
          <w:sz w:val="22"/>
          <w:szCs w:val="22"/>
        </w:rPr>
        <w:t xml:space="preserve"> ad uso ricettivo per:</w:t>
      </w:r>
    </w:p>
    <w:p w:rsidR="008072F7" w:rsidRPr="008072F7" w:rsidRDefault="008072F7" w:rsidP="008072F7">
      <w:pPr>
        <w:pStyle w:val="NormaleWeb"/>
        <w:spacing w:line="360" w:lineRule="auto"/>
        <w:rPr>
          <w:sz w:val="22"/>
          <w:szCs w:val="22"/>
        </w:rPr>
      </w:pPr>
      <w:r w:rsidRPr="008072F7">
        <w:rPr>
          <w:rFonts w:hint="eastAsia"/>
          <w:sz w:val="22"/>
          <w:szCs w:val="22"/>
        </w:rPr>
        <w:t>□ per 7 anni</w:t>
      </w:r>
    </w:p>
    <w:p w:rsidR="008072F7" w:rsidRPr="008072F7" w:rsidRDefault="008072F7" w:rsidP="008072F7">
      <w:pPr>
        <w:pStyle w:val="NormaleWeb"/>
        <w:spacing w:line="360" w:lineRule="auto"/>
        <w:rPr>
          <w:sz w:val="22"/>
          <w:szCs w:val="22"/>
        </w:rPr>
      </w:pPr>
      <w:r w:rsidRPr="008072F7">
        <w:rPr>
          <w:rFonts w:hint="eastAsia"/>
          <w:sz w:val="22"/>
          <w:szCs w:val="22"/>
        </w:rPr>
        <w:t>□ tra 8 e 10 anni</w:t>
      </w:r>
    </w:p>
    <w:p w:rsidR="008072F7" w:rsidRDefault="008072F7" w:rsidP="008072F7">
      <w:pPr>
        <w:pStyle w:val="NormaleWeb"/>
        <w:spacing w:line="360" w:lineRule="auto"/>
        <w:rPr>
          <w:sz w:val="22"/>
          <w:szCs w:val="22"/>
        </w:rPr>
      </w:pPr>
      <w:r w:rsidRPr="008072F7">
        <w:rPr>
          <w:rFonts w:hint="eastAsia"/>
          <w:sz w:val="22"/>
          <w:szCs w:val="22"/>
        </w:rPr>
        <w:t>□ superiore a 10 anni</w:t>
      </w:r>
    </w:p>
    <w:p w:rsidR="008072F7" w:rsidRDefault="008072F7" w:rsidP="00A12356">
      <w:pPr>
        <w:pStyle w:val="NormaleWeb"/>
        <w:spacing w:line="360" w:lineRule="auto"/>
        <w:rPr>
          <w:rStyle w:val="Enfasigrassetto"/>
          <w:sz w:val="22"/>
          <w:szCs w:val="22"/>
        </w:rPr>
      </w:pPr>
      <w:r w:rsidRPr="00B620E2">
        <w:rPr>
          <w:rStyle w:val="Enfasigrassetto"/>
          <w:sz w:val="22"/>
          <w:szCs w:val="22"/>
        </w:rPr>
        <w:t xml:space="preserve">Impegno </w:t>
      </w:r>
      <w:r>
        <w:rPr>
          <w:rStyle w:val="Enfasigrassetto"/>
          <w:sz w:val="22"/>
          <w:szCs w:val="22"/>
        </w:rPr>
        <w:t>alla promozione condivisa:</w:t>
      </w:r>
    </w:p>
    <w:p w:rsidR="008072F7" w:rsidRDefault="00B415BC" w:rsidP="00B415BC">
      <w:pPr>
        <w:pStyle w:val="NormaleWeb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□ Il sottoscritto</w:t>
      </w:r>
      <w:r w:rsidRPr="00B415BC">
        <w:rPr>
          <w:sz w:val="22"/>
          <w:szCs w:val="22"/>
        </w:rPr>
        <w:t xml:space="preserve"> si impegna ad aderire al sistema di promozione condivisa della rete di ricettività diffusa del Comune di Pertica Alta, collaborando per valorizzare il borgo e incrementare l’attrattività turistica del territorio</w:t>
      </w:r>
    </w:p>
    <w:p w:rsidR="00321078" w:rsidRPr="00321078" w:rsidRDefault="00321078" w:rsidP="00321078">
      <w:pPr>
        <w:pStyle w:val="NormaleWeb"/>
        <w:spacing w:line="360" w:lineRule="auto"/>
        <w:rPr>
          <w:b/>
          <w:bCs/>
        </w:rPr>
      </w:pPr>
      <w:r w:rsidRPr="00321078">
        <w:rPr>
          <w:b/>
          <w:bCs/>
        </w:rPr>
        <w:t>Impegno conformità agli standard</w:t>
      </w:r>
    </w:p>
    <w:p w:rsidR="00321078" w:rsidRPr="00321078" w:rsidRDefault="00321078" w:rsidP="00A16558">
      <w:pPr>
        <w:pStyle w:val="NormaleWeb"/>
        <w:spacing w:line="360" w:lineRule="auto"/>
        <w:jc w:val="both"/>
        <w:rPr>
          <w:sz w:val="22"/>
          <w:szCs w:val="22"/>
        </w:rPr>
      </w:pPr>
      <w:r>
        <w:rPr>
          <w:b/>
          <w:bCs/>
        </w:rPr>
        <w:t xml:space="preserve">□  </w:t>
      </w:r>
      <w:r>
        <w:rPr>
          <w:sz w:val="22"/>
          <w:szCs w:val="22"/>
        </w:rPr>
        <w:t>Il sottoscritto si impegna a</w:t>
      </w:r>
      <w:r w:rsidRPr="00321078">
        <w:rPr>
          <w:sz w:val="22"/>
          <w:szCs w:val="22"/>
        </w:rPr>
        <w:t xml:space="preserve"> mantenere le caratteristiche qualitative e funzionali richieste dal bando, incluse le certificazioni di</w:t>
      </w:r>
      <w:r>
        <w:rPr>
          <w:sz w:val="22"/>
          <w:szCs w:val="22"/>
        </w:rPr>
        <w:t xml:space="preserve"> conformità tecnica e normativa per tutto il periodo di dichiarazione dell’immobile nell’attività ricettiva dichiarata</w:t>
      </w:r>
    </w:p>
    <w:p w:rsidR="00321078" w:rsidRDefault="00321078" w:rsidP="00B415BC">
      <w:pPr>
        <w:pStyle w:val="NormaleWeb"/>
        <w:spacing w:line="360" w:lineRule="auto"/>
        <w:rPr>
          <w:rStyle w:val="Enfasigrassetto"/>
          <w:sz w:val="22"/>
          <w:szCs w:val="22"/>
        </w:rPr>
      </w:pPr>
    </w:p>
    <w:p w:rsidR="00B415BC" w:rsidRDefault="00B415BC" w:rsidP="00B415BC">
      <w:pPr>
        <w:pStyle w:val="NormaleWeb"/>
        <w:spacing w:line="360" w:lineRule="auto"/>
        <w:rPr>
          <w:rStyle w:val="Enfasigrassetto"/>
          <w:sz w:val="22"/>
          <w:szCs w:val="22"/>
        </w:rPr>
      </w:pPr>
      <w:r w:rsidRPr="00B620E2">
        <w:rPr>
          <w:rStyle w:val="Enfasigrassetto"/>
          <w:sz w:val="22"/>
          <w:szCs w:val="22"/>
        </w:rPr>
        <w:t xml:space="preserve">Impegno </w:t>
      </w:r>
      <w:r>
        <w:rPr>
          <w:rStyle w:val="Enfasigrassetto"/>
          <w:sz w:val="22"/>
          <w:szCs w:val="22"/>
        </w:rPr>
        <w:t>esposizione targa:</w:t>
      </w:r>
    </w:p>
    <w:p w:rsidR="00B415BC" w:rsidRPr="00B415BC" w:rsidRDefault="00B415BC" w:rsidP="00B415BC">
      <w:pPr>
        <w:pStyle w:val="NormaleWeb"/>
        <w:spacing w:line="360" w:lineRule="auto"/>
        <w:jc w:val="both"/>
        <w:rPr>
          <w:rStyle w:val="Enfasigrassetto"/>
          <w:b w:val="0"/>
          <w:sz w:val="22"/>
          <w:szCs w:val="22"/>
        </w:rPr>
      </w:pPr>
      <w:r>
        <w:rPr>
          <w:rStyle w:val="Enfasigrassetto"/>
          <w:sz w:val="22"/>
          <w:szCs w:val="22"/>
        </w:rPr>
        <w:t xml:space="preserve">□ </w:t>
      </w:r>
      <w:r>
        <w:rPr>
          <w:rStyle w:val="Enfasigrassetto"/>
          <w:b w:val="0"/>
          <w:sz w:val="22"/>
          <w:szCs w:val="22"/>
        </w:rPr>
        <w:t>Il sottoscritto si impegna ad</w:t>
      </w:r>
      <w:r w:rsidRPr="00B415BC">
        <w:rPr>
          <w:rStyle w:val="Enfasigrassetto"/>
          <w:b w:val="0"/>
          <w:sz w:val="22"/>
          <w:szCs w:val="22"/>
        </w:rPr>
        <w:t xml:space="preserve"> apporre sull’immobile un’apposita targhetta identificativa dell’iniziativa finanziata, che sarà fornita dal Comune a seguito della liquidazione del contributo. La targhetta dovrà essere collocata in posizione visibile, ove possibile dalla pubblica via</w:t>
      </w:r>
    </w:p>
    <w:p w:rsidR="00E65DF2" w:rsidRPr="00B620E2" w:rsidRDefault="00E65DF2" w:rsidP="00E65DF2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color w:val="000000" w:themeColor="text1"/>
          <w:u w:val="single"/>
          <w:lang w:val="it-IT"/>
        </w:rPr>
      </w:pPr>
      <w:r w:rsidRPr="00B620E2">
        <w:rPr>
          <w:rStyle w:val="Enfasigrassetto"/>
          <w:rFonts w:ascii="Times New Roman" w:hAnsi="Times New Roman" w:cs="Times New Roman"/>
          <w:bCs w:val="0"/>
          <w:color w:val="000000" w:themeColor="text1"/>
          <w:u w:val="single"/>
          <w:lang w:val="it-IT"/>
        </w:rPr>
        <w:lastRenderedPageBreak/>
        <w:t xml:space="preserve">TIPOLOGIA </w:t>
      </w:r>
      <w:r>
        <w:rPr>
          <w:rStyle w:val="Enfasigrassetto"/>
          <w:rFonts w:ascii="Times New Roman" w:hAnsi="Times New Roman" w:cs="Times New Roman"/>
          <w:bCs w:val="0"/>
          <w:color w:val="000000" w:themeColor="text1"/>
          <w:u w:val="single"/>
          <w:lang w:val="it-IT"/>
        </w:rPr>
        <w:t>2</w:t>
      </w:r>
      <w:r w:rsidRPr="00B620E2">
        <w:rPr>
          <w:rStyle w:val="Enfasigrassetto"/>
          <w:rFonts w:ascii="Times New Roman" w:hAnsi="Times New Roman" w:cs="Times New Roman"/>
          <w:bCs w:val="0"/>
          <w:color w:val="000000" w:themeColor="text1"/>
          <w:u w:val="single"/>
          <w:lang w:val="it-IT"/>
        </w:rPr>
        <w:t xml:space="preserve">: RISTRUTTURAZIONE DI UN IMMOBILE </w:t>
      </w:r>
      <w:r>
        <w:rPr>
          <w:rStyle w:val="Enfasigrassetto"/>
          <w:rFonts w:ascii="Times New Roman" w:hAnsi="Times New Roman" w:cs="Times New Roman"/>
          <w:bCs w:val="0"/>
          <w:color w:val="000000" w:themeColor="text1"/>
          <w:u w:val="single"/>
          <w:lang w:val="it-IT"/>
        </w:rPr>
        <w:t>IN FASE DI ACQUISIZIONE</w:t>
      </w:r>
    </w:p>
    <w:p w:rsidR="00E65DF2" w:rsidRPr="00B620E2" w:rsidRDefault="00E65DF2" w:rsidP="00E65DF2">
      <w:pPr>
        <w:pStyle w:val="NormaleWeb"/>
        <w:spacing w:line="360" w:lineRule="auto"/>
        <w:rPr>
          <w:sz w:val="22"/>
          <w:szCs w:val="22"/>
        </w:rPr>
      </w:pPr>
      <w:r w:rsidRPr="00B620E2">
        <w:rPr>
          <w:rStyle w:val="Enfasigrassetto"/>
          <w:sz w:val="22"/>
          <w:szCs w:val="22"/>
        </w:rPr>
        <w:t xml:space="preserve">Dichiarazione di possesso dei requisiti soggettivi </w:t>
      </w:r>
      <w:r w:rsidRPr="00B620E2">
        <w:rPr>
          <w:sz w:val="22"/>
          <w:szCs w:val="22"/>
        </w:rPr>
        <w:br/>
        <w:t>Alla data di approvazione del bando, il sottoscritto dichiara di essere in possesso dei seguenti requisiti:</w:t>
      </w:r>
    </w:p>
    <w:p w:rsidR="00E65DF2" w:rsidRPr="00B620E2" w:rsidRDefault="00E65DF2" w:rsidP="00E65DF2">
      <w:pPr>
        <w:numPr>
          <w:ilvl w:val="1"/>
          <w:numId w:val="29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</w:rPr>
      </w:pPr>
      <w:proofErr w:type="spellStart"/>
      <w:r w:rsidRPr="00B620E2">
        <w:rPr>
          <w:rFonts w:ascii="Times New Roman" w:hAnsi="Times New Roman" w:cs="Times New Roman"/>
        </w:rPr>
        <w:t>Cittadinanza</w:t>
      </w:r>
      <w:proofErr w:type="spellEnd"/>
      <w:r w:rsidRPr="00B620E2">
        <w:rPr>
          <w:rFonts w:ascii="Times New Roman" w:hAnsi="Times New Roman" w:cs="Times New Roman"/>
        </w:rPr>
        <w:t>:</w:t>
      </w:r>
    </w:p>
    <w:p w:rsidR="00E65DF2" w:rsidRPr="00B620E2" w:rsidRDefault="00E65DF2" w:rsidP="00E65DF2">
      <w:pPr>
        <w:numPr>
          <w:ilvl w:val="2"/>
          <w:numId w:val="30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</w:rPr>
      </w:pPr>
      <w:r w:rsidRPr="00B620E2">
        <w:rPr>
          <w:rFonts w:ascii="Times New Roman" w:hAnsi="Times New Roman" w:cs="Times New Roman"/>
        </w:rPr>
        <w:t xml:space="preserve">Cittadino/a </w:t>
      </w:r>
      <w:proofErr w:type="spellStart"/>
      <w:r w:rsidRPr="00B620E2">
        <w:rPr>
          <w:rFonts w:ascii="Times New Roman" w:hAnsi="Times New Roman" w:cs="Times New Roman"/>
        </w:rPr>
        <w:t>italiano</w:t>
      </w:r>
      <w:proofErr w:type="spellEnd"/>
      <w:r w:rsidRPr="00B620E2">
        <w:rPr>
          <w:rFonts w:ascii="Times New Roman" w:hAnsi="Times New Roman" w:cs="Times New Roman"/>
        </w:rPr>
        <w:t xml:space="preserve">/a </w:t>
      </w:r>
    </w:p>
    <w:p w:rsidR="00E65DF2" w:rsidRPr="00B620E2" w:rsidRDefault="00E65DF2" w:rsidP="00E65DF2">
      <w:pPr>
        <w:numPr>
          <w:ilvl w:val="2"/>
          <w:numId w:val="30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 xml:space="preserve">Cittadino/a di altro Stato dell'Unione Europea </w:t>
      </w:r>
    </w:p>
    <w:p w:rsidR="00E65DF2" w:rsidRPr="00B620E2" w:rsidRDefault="00E65DF2" w:rsidP="00E65DF2">
      <w:pPr>
        <w:numPr>
          <w:ilvl w:val="2"/>
          <w:numId w:val="30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 xml:space="preserve">Soggetto extracomunitario  (in possesso di un permesso di soggiorno di durata non inferiore a 10 anni, ai sensi dell'art. 9 del </w:t>
      </w:r>
      <w:proofErr w:type="spellStart"/>
      <w:r w:rsidRPr="00B620E2">
        <w:rPr>
          <w:rFonts w:ascii="Times New Roman" w:hAnsi="Times New Roman" w:cs="Times New Roman"/>
          <w:lang w:val="it-IT"/>
        </w:rPr>
        <w:t>D.Lgs.</w:t>
      </w:r>
      <w:proofErr w:type="spellEnd"/>
      <w:r w:rsidRPr="00B620E2">
        <w:rPr>
          <w:rFonts w:ascii="Times New Roman" w:hAnsi="Times New Roman" w:cs="Times New Roman"/>
          <w:lang w:val="it-IT"/>
        </w:rPr>
        <w:t xml:space="preserve"> 286/1998)</w:t>
      </w:r>
    </w:p>
    <w:p w:rsidR="00E65DF2" w:rsidRPr="00B620E2" w:rsidRDefault="00E65DF2" w:rsidP="00E65DF2">
      <w:pPr>
        <w:numPr>
          <w:ilvl w:val="1"/>
          <w:numId w:val="29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</w:rPr>
      </w:pPr>
      <w:r w:rsidRPr="00B620E2">
        <w:rPr>
          <w:rFonts w:ascii="Times New Roman" w:hAnsi="Times New Roman" w:cs="Times New Roman"/>
        </w:rPr>
        <w:t xml:space="preserve">Maggiore </w:t>
      </w:r>
      <w:proofErr w:type="spellStart"/>
      <w:r w:rsidRPr="00B620E2">
        <w:rPr>
          <w:rFonts w:ascii="Times New Roman" w:hAnsi="Times New Roman" w:cs="Times New Roman"/>
        </w:rPr>
        <w:t>età</w:t>
      </w:r>
      <w:proofErr w:type="spellEnd"/>
      <w:r w:rsidRPr="00B620E2">
        <w:rPr>
          <w:rFonts w:ascii="Times New Roman" w:hAnsi="Times New Roman" w:cs="Times New Roman"/>
        </w:rPr>
        <w:t>:</w:t>
      </w:r>
    </w:p>
    <w:p w:rsidR="00E65DF2" w:rsidRPr="00B620E2" w:rsidRDefault="00E65DF2" w:rsidP="00E65DF2">
      <w:pPr>
        <w:numPr>
          <w:ilvl w:val="2"/>
          <w:numId w:val="31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>Il sottoscritto è maggiorenne al momento della presentazione della domanda.</w:t>
      </w:r>
    </w:p>
    <w:p w:rsidR="00E65DF2" w:rsidRPr="00B620E2" w:rsidRDefault="00E65DF2" w:rsidP="00E65DF2">
      <w:pPr>
        <w:numPr>
          <w:ilvl w:val="1"/>
          <w:numId w:val="29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>Assenza di procedure esecutive o concorsuali:</w:t>
      </w:r>
    </w:p>
    <w:p w:rsidR="00E65DF2" w:rsidRPr="00B620E2" w:rsidRDefault="00E65DF2" w:rsidP="00E65DF2">
      <w:pPr>
        <w:numPr>
          <w:ilvl w:val="2"/>
          <w:numId w:val="31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>Non vi sono procedure esecutive o concorsuali in corso a carico del sottoscritto.</w:t>
      </w:r>
    </w:p>
    <w:p w:rsidR="00E65DF2" w:rsidRPr="00B620E2" w:rsidRDefault="00E65DF2" w:rsidP="00E65DF2">
      <w:pPr>
        <w:numPr>
          <w:ilvl w:val="1"/>
          <w:numId w:val="29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>Condizioni soggettive e oggettive per la fruizione del contributo:</w:t>
      </w:r>
    </w:p>
    <w:p w:rsidR="00E65DF2" w:rsidRPr="00B620E2" w:rsidRDefault="00E65DF2" w:rsidP="00E65DF2">
      <w:pPr>
        <w:numPr>
          <w:ilvl w:val="2"/>
          <w:numId w:val="31"/>
        </w:numPr>
        <w:spacing w:before="100" w:beforeAutospacing="1" w:after="100" w:afterAutospacing="1" w:line="360" w:lineRule="auto"/>
        <w:ind w:left="426"/>
        <w:rPr>
          <w:rFonts w:ascii="Times New Roman" w:hAnsi="Times New Roman" w:cs="Times New Roman"/>
          <w:lang w:val="it-IT"/>
        </w:rPr>
      </w:pPr>
      <w:r w:rsidRPr="00B620E2">
        <w:rPr>
          <w:rFonts w:ascii="Times New Roman" w:hAnsi="Times New Roman" w:cs="Times New Roman"/>
          <w:lang w:val="it-IT"/>
        </w:rPr>
        <w:t>Il sottoscritto possiede le condizioni soggettive e oggettive previste per la fruizione del contributo.</w:t>
      </w:r>
    </w:p>
    <w:p w:rsidR="00E65DF2" w:rsidRPr="00B620E2" w:rsidRDefault="00E65DF2" w:rsidP="00E65DF2">
      <w:pPr>
        <w:pStyle w:val="NormaleWeb"/>
        <w:spacing w:line="360" w:lineRule="auto"/>
        <w:rPr>
          <w:rStyle w:val="Enfasigrassetto"/>
          <w:b w:val="0"/>
          <w:bCs w:val="0"/>
          <w:sz w:val="22"/>
          <w:szCs w:val="22"/>
        </w:rPr>
      </w:pPr>
      <w:r w:rsidRPr="00B620E2">
        <w:rPr>
          <w:rStyle w:val="Enfasigrassetto"/>
          <w:sz w:val="22"/>
          <w:szCs w:val="22"/>
        </w:rPr>
        <w:t>Importo del contributo richiesto</w:t>
      </w:r>
      <w:r w:rsidRPr="00B620E2">
        <w:rPr>
          <w:sz w:val="22"/>
          <w:szCs w:val="22"/>
        </w:rPr>
        <w:t>: € _______________.</w:t>
      </w:r>
    </w:p>
    <w:p w:rsidR="00E65DF2" w:rsidRDefault="00E65DF2" w:rsidP="00E65DF2">
      <w:pPr>
        <w:pStyle w:val="NormaleWeb"/>
        <w:spacing w:line="360" w:lineRule="auto"/>
        <w:rPr>
          <w:sz w:val="22"/>
          <w:szCs w:val="22"/>
        </w:rPr>
      </w:pPr>
      <w:r w:rsidRPr="00B620E2">
        <w:rPr>
          <w:rStyle w:val="Enfasigrassetto"/>
          <w:sz w:val="22"/>
          <w:szCs w:val="22"/>
        </w:rPr>
        <w:t>Localizzazione dell’immobile</w:t>
      </w:r>
      <w:r w:rsidRPr="00B620E2">
        <w:rPr>
          <w:sz w:val="22"/>
          <w:szCs w:val="22"/>
        </w:rPr>
        <w:t>:</w:t>
      </w:r>
      <w:r w:rsidRPr="00B620E2">
        <w:rPr>
          <w:sz w:val="22"/>
          <w:szCs w:val="22"/>
        </w:rPr>
        <w:br/>
        <w:t>Comune: ____________________________________</w:t>
      </w:r>
      <w:r w:rsidRPr="00B620E2">
        <w:rPr>
          <w:sz w:val="22"/>
          <w:szCs w:val="22"/>
        </w:rPr>
        <w:br/>
        <w:t>Indirizzo: ____________________________________</w:t>
      </w:r>
      <w:r w:rsidRPr="00B620E2">
        <w:rPr>
          <w:sz w:val="22"/>
          <w:szCs w:val="22"/>
        </w:rPr>
        <w:br/>
        <w:t>Dati catastali : ____________________________________</w:t>
      </w:r>
    </w:p>
    <w:p w:rsidR="00E65DF2" w:rsidRPr="00B415BC" w:rsidRDefault="00E65DF2" w:rsidP="00E65DF2">
      <w:pPr>
        <w:pStyle w:val="NormaleWeb"/>
        <w:spacing w:line="360" w:lineRule="auto"/>
        <w:rPr>
          <w:rStyle w:val="Enfasigrassetto"/>
          <w:b w:val="0"/>
          <w:bCs w:val="0"/>
          <w:sz w:val="22"/>
          <w:szCs w:val="22"/>
        </w:rPr>
      </w:pPr>
      <w:r w:rsidRPr="00B415BC">
        <w:rPr>
          <w:rStyle w:val="Enfasigrassetto"/>
          <w:bCs w:val="0"/>
          <w:sz w:val="22"/>
          <w:szCs w:val="22"/>
        </w:rPr>
        <w:t>Stato dell’immobile</w:t>
      </w:r>
    </w:p>
    <w:p w:rsidR="00E65DF2" w:rsidRDefault="00E65DF2" w:rsidP="00E65DF2">
      <w:pPr>
        <w:pStyle w:val="NormaleWeb"/>
        <w:spacing w:line="360" w:lineRule="auto"/>
        <w:rPr>
          <w:rStyle w:val="Enfasigrassetto"/>
          <w:b w:val="0"/>
          <w:bCs w:val="0"/>
          <w:sz w:val="22"/>
          <w:szCs w:val="22"/>
        </w:rPr>
      </w:pPr>
      <w:r>
        <w:rPr>
          <w:rStyle w:val="Enfasigrassetto"/>
          <w:b w:val="0"/>
          <w:bCs w:val="0"/>
          <w:sz w:val="22"/>
          <w:szCs w:val="22"/>
        </w:rPr>
        <w:t xml:space="preserve">□ </w:t>
      </w:r>
      <w:r w:rsidRPr="00B415BC">
        <w:rPr>
          <w:rStyle w:val="Enfasigrassetto"/>
          <w:b w:val="0"/>
          <w:bCs w:val="0"/>
          <w:sz w:val="22"/>
          <w:szCs w:val="22"/>
        </w:rPr>
        <w:t xml:space="preserve">Esistente: L’immobile deve essere un edificio già costruito e regolarmente accatastato secondo quanto previsto dal presente bando. </w:t>
      </w:r>
    </w:p>
    <w:p w:rsidR="00E65DF2" w:rsidRPr="00B620E2" w:rsidRDefault="00E65DF2" w:rsidP="00E65DF2">
      <w:pPr>
        <w:pStyle w:val="NormaleWeb"/>
        <w:spacing w:line="360" w:lineRule="auto"/>
        <w:jc w:val="both"/>
        <w:rPr>
          <w:rStyle w:val="Enfasigrassetto"/>
          <w:b w:val="0"/>
          <w:bCs w:val="0"/>
          <w:sz w:val="22"/>
          <w:szCs w:val="22"/>
        </w:rPr>
      </w:pPr>
      <w:r>
        <w:rPr>
          <w:rStyle w:val="Enfasigrassetto"/>
          <w:b w:val="0"/>
          <w:bCs w:val="0"/>
          <w:sz w:val="22"/>
          <w:szCs w:val="22"/>
        </w:rPr>
        <w:lastRenderedPageBreak/>
        <w:t xml:space="preserve">□ </w:t>
      </w:r>
      <w:r w:rsidRPr="00B415BC">
        <w:rPr>
          <w:rStyle w:val="Enfasigrassetto"/>
          <w:b w:val="0"/>
          <w:bCs w:val="0"/>
          <w:sz w:val="22"/>
          <w:szCs w:val="22"/>
        </w:rPr>
        <w:t>L’immobile deve mantenere una struttura recuperabile e risultare tecnicamente idoneo al consolidamento o al rifacimento, senza necessità di demolizione</w:t>
      </w:r>
    </w:p>
    <w:p w:rsidR="00E65DF2" w:rsidRPr="00B620E2" w:rsidRDefault="00E65DF2" w:rsidP="00E65DF2">
      <w:pPr>
        <w:pStyle w:val="NormaleWeb"/>
        <w:spacing w:line="360" w:lineRule="auto"/>
        <w:rPr>
          <w:rStyle w:val="Enfasigrassetto"/>
          <w:b w:val="0"/>
          <w:bCs w:val="0"/>
          <w:sz w:val="22"/>
          <w:szCs w:val="22"/>
        </w:rPr>
      </w:pPr>
      <w:r w:rsidRPr="00B620E2">
        <w:rPr>
          <w:rStyle w:val="Enfasigrassetto"/>
          <w:sz w:val="22"/>
          <w:szCs w:val="22"/>
        </w:rPr>
        <w:t>Dichiarazione sull'acquisto</w:t>
      </w:r>
      <w:r w:rsidRPr="00B620E2">
        <w:rPr>
          <w:sz w:val="22"/>
          <w:szCs w:val="22"/>
        </w:rPr>
        <w:t>:</w:t>
      </w:r>
      <w:r w:rsidRPr="00B620E2">
        <w:rPr>
          <w:sz w:val="22"/>
          <w:szCs w:val="22"/>
        </w:rPr>
        <w:br/>
      </w:r>
      <w:r>
        <w:rPr>
          <w:sz w:val="22"/>
          <w:szCs w:val="22"/>
        </w:rPr>
        <w:t xml:space="preserve">□ </w:t>
      </w:r>
      <w:r w:rsidRPr="00B620E2">
        <w:rPr>
          <w:sz w:val="22"/>
          <w:szCs w:val="22"/>
        </w:rPr>
        <w:t>Il sottoscritto dichiara che l’acquisto dell’immobile non avverrà tra parenti di primo grado né all’interno del medesimo nucleo familiare.</w:t>
      </w:r>
    </w:p>
    <w:p w:rsidR="00E65DF2" w:rsidRDefault="00E65DF2" w:rsidP="00E65DF2">
      <w:pPr>
        <w:pStyle w:val="NormaleWeb"/>
        <w:spacing w:line="360" w:lineRule="auto"/>
        <w:rPr>
          <w:sz w:val="22"/>
          <w:szCs w:val="22"/>
        </w:rPr>
      </w:pPr>
      <w:r w:rsidRPr="00B620E2">
        <w:rPr>
          <w:rStyle w:val="Enfasigrassetto"/>
          <w:sz w:val="22"/>
          <w:szCs w:val="22"/>
        </w:rPr>
        <w:t xml:space="preserve">Impegno </w:t>
      </w:r>
      <w:r>
        <w:rPr>
          <w:rStyle w:val="Enfasigrassetto"/>
          <w:sz w:val="22"/>
          <w:szCs w:val="22"/>
        </w:rPr>
        <w:t>a mantenimento dell’immobile ad uso ricettivo per</w:t>
      </w:r>
      <w:r w:rsidRPr="00B620E2">
        <w:rPr>
          <w:sz w:val="22"/>
          <w:szCs w:val="22"/>
        </w:rPr>
        <w:t>:</w:t>
      </w:r>
      <w:r w:rsidRPr="00B620E2">
        <w:rPr>
          <w:sz w:val="22"/>
          <w:szCs w:val="22"/>
        </w:rPr>
        <w:br/>
      </w:r>
      <w:r>
        <w:rPr>
          <w:sz w:val="22"/>
          <w:szCs w:val="22"/>
        </w:rPr>
        <w:t>□ per 7 anni</w:t>
      </w:r>
    </w:p>
    <w:p w:rsidR="00E65DF2" w:rsidRDefault="00E65DF2" w:rsidP="00E65DF2">
      <w:pPr>
        <w:pStyle w:val="NormaleWeb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□ tra 8 e 10 anni</w:t>
      </w:r>
    </w:p>
    <w:p w:rsidR="00E65DF2" w:rsidRDefault="00E65DF2" w:rsidP="00E65DF2">
      <w:pPr>
        <w:pStyle w:val="NormaleWeb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□ superiore a 10 anni</w:t>
      </w:r>
    </w:p>
    <w:p w:rsidR="00E65DF2" w:rsidRPr="008072F7" w:rsidRDefault="00E65DF2" w:rsidP="00E65DF2">
      <w:pPr>
        <w:pStyle w:val="NormaleWeb"/>
        <w:spacing w:line="360" w:lineRule="auto"/>
        <w:rPr>
          <w:b/>
          <w:sz w:val="22"/>
          <w:szCs w:val="22"/>
        </w:rPr>
      </w:pPr>
      <w:r w:rsidRPr="008072F7">
        <w:rPr>
          <w:b/>
          <w:sz w:val="22"/>
          <w:szCs w:val="22"/>
        </w:rPr>
        <w:t>Impegno a mantenimento d</w:t>
      </w:r>
      <w:r>
        <w:rPr>
          <w:b/>
          <w:sz w:val="22"/>
          <w:szCs w:val="22"/>
        </w:rPr>
        <w:t>egli arredi</w:t>
      </w:r>
      <w:r w:rsidRPr="008072F7">
        <w:rPr>
          <w:b/>
          <w:sz w:val="22"/>
          <w:szCs w:val="22"/>
        </w:rPr>
        <w:t xml:space="preserve"> ad uso ricettivo per:</w:t>
      </w:r>
    </w:p>
    <w:p w:rsidR="00E65DF2" w:rsidRPr="008072F7" w:rsidRDefault="00E65DF2" w:rsidP="00E65DF2">
      <w:pPr>
        <w:pStyle w:val="NormaleWeb"/>
        <w:spacing w:line="360" w:lineRule="auto"/>
        <w:rPr>
          <w:sz w:val="22"/>
          <w:szCs w:val="22"/>
        </w:rPr>
      </w:pPr>
      <w:r w:rsidRPr="008072F7">
        <w:rPr>
          <w:rFonts w:hint="eastAsia"/>
          <w:sz w:val="22"/>
          <w:szCs w:val="22"/>
        </w:rPr>
        <w:t>□ per 7 anni</w:t>
      </w:r>
    </w:p>
    <w:p w:rsidR="00E65DF2" w:rsidRPr="008072F7" w:rsidRDefault="00E65DF2" w:rsidP="00E65DF2">
      <w:pPr>
        <w:pStyle w:val="NormaleWeb"/>
        <w:spacing w:line="360" w:lineRule="auto"/>
        <w:rPr>
          <w:sz w:val="22"/>
          <w:szCs w:val="22"/>
        </w:rPr>
      </w:pPr>
      <w:r w:rsidRPr="008072F7">
        <w:rPr>
          <w:rFonts w:hint="eastAsia"/>
          <w:sz w:val="22"/>
          <w:szCs w:val="22"/>
        </w:rPr>
        <w:t>□ tra 8 e 10 anni</w:t>
      </w:r>
    </w:p>
    <w:p w:rsidR="00E65DF2" w:rsidRDefault="00E65DF2" w:rsidP="00E65DF2">
      <w:pPr>
        <w:pStyle w:val="NormaleWeb"/>
        <w:spacing w:line="360" w:lineRule="auto"/>
        <w:rPr>
          <w:sz w:val="22"/>
          <w:szCs w:val="22"/>
        </w:rPr>
      </w:pPr>
      <w:r w:rsidRPr="008072F7">
        <w:rPr>
          <w:rFonts w:hint="eastAsia"/>
          <w:sz w:val="22"/>
          <w:szCs w:val="22"/>
        </w:rPr>
        <w:t>□ superiore a 10 anni</w:t>
      </w:r>
    </w:p>
    <w:p w:rsidR="00E65DF2" w:rsidRDefault="00E65DF2" w:rsidP="00E65DF2">
      <w:pPr>
        <w:pStyle w:val="NormaleWeb"/>
        <w:spacing w:line="360" w:lineRule="auto"/>
        <w:rPr>
          <w:rStyle w:val="Enfasigrassetto"/>
          <w:sz w:val="22"/>
          <w:szCs w:val="22"/>
        </w:rPr>
      </w:pPr>
      <w:r w:rsidRPr="00B620E2">
        <w:rPr>
          <w:rStyle w:val="Enfasigrassetto"/>
          <w:sz w:val="22"/>
          <w:szCs w:val="22"/>
        </w:rPr>
        <w:t xml:space="preserve">Impegno </w:t>
      </w:r>
      <w:r>
        <w:rPr>
          <w:rStyle w:val="Enfasigrassetto"/>
          <w:sz w:val="22"/>
          <w:szCs w:val="22"/>
        </w:rPr>
        <w:t>alla promozione condivisa:</w:t>
      </w:r>
    </w:p>
    <w:p w:rsidR="00E65DF2" w:rsidRDefault="00E65DF2" w:rsidP="00E65DF2">
      <w:pPr>
        <w:pStyle w:val="NormaleWeb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□ Il sottoscritto</w:t>
      </w:r>
      <w:r w:rsidRPr="00B415BC">
        <w:rPr>
          <w:sz w:val="22"/>
          <w:szCs w:val="22"/>
        </w:rPr>
        <w:t xml:space="preserve"> si impegna ad aderire al sistema di promozione condivisa della rete di ricettività diffusa del Comune di Pertica Alta, collaborando per valorizzare il borgo e incrementare l’attrattività turistica del territorio</w:t>
      </w:r>
    </w:p>
    <w:p w:rsidR="00A16558" w:rsidRPr="00321078" w:rsidRDefault="00A16558" w:rsidP="00A16558">
      <w:pPr>
        <w:pStyle w:val="NormaleWeb"/>
        <w:spacing w:line="360" w:lineRule="auto"/>
        <w:rPr>
          <w:b/>
          <w:bCs/>
        </w:rPr>
      </w:pPr>
      <w:r w:rsidRPr="00321078">
        <w:rPr>
          <w:b/>
          <w:bCs/>
        </w:rPr>
        <w:t>Impegno conformità agli standard</w:t>
      </w:r>
    </w:p>
    <w:p w:rsidR="00A16558" w:rsidRPr="00321078" w:rsidRDefault="00A16558" w:rsidP="00A16558">
      <w:pPr>
        <w:pStyle w:val="NormaleWeb"/>
        <w:spacing w:line="360" w:lineRule="auto"/>
        <w:jc w:val="both"/>
        <w:rPr>
          <w:sz w:val="22"/>
          <w:szCs w:val="22"/>
        </w:rPr>
      </w:pPr>
      <w:r>
        <w:rPr>
          <w:b/>
          <w:bCs/>
        </w:rPr>
        <w:t xml:space="preserve">□  </w:t>
      </w:r>
      <w:r>
        <w:rPr>
          <w:sz w:val="22"/>
          <w:szCs w:val="22"/>
        </w:rPr>
        <w:t>Il sottoscritto si impegna a</w:t>
      </w:r>
      <w:r w:rsidRPr="00321078">
        <w:rPr>
          <w:sz w:val="22"/>
          <w:szCs w:val="22"/>
        </w:rPr>
        <w:t xml:space="preserve"> mantenere le caratteristiche qualitative e funzionali richieste dal bando, incluse le certificazioni di</w:t>
      </w:r>
      <w:r>
        <w:rPr>
          <w:sz w:val="22"/>
          <w:szCs w:val="22"/>
        </w:rPr>
        <w:t xml:space="preserve"> conformità tecnica e normativa per tutto il periodo di dichiarazione dell’immobile nell’attività ricettiva dichiarata</w:t>
      </w:r>
    </w:p>
    <w:p w:rsidR="00A16558" w:rsidRDefault="00A16558" w:rsidP="00E65DF2">
      <w:pPr>
        <w:pStyle w:val="NormaleWeb"/>
        <w:spacing w:line="360" w:lineRule="auto"/>
        <w:jc w:val="both"/>
        <w:rPr>
          <w:sz w:val="22"/>
          <w:szCs w:val="22"/>
        </w:rPr>
      </w:pPr>
    </w:p>
    <w:p w:rsidR="00E65DF2" w:rsidRDefault="00E65DF2" w:rsidP="00E65DF2">
      <w:pPr>
        <w:pStyle w:val="NormaleWeb"/>
        <w:spacing w:line="360" w:lineRule="auto"/>
        <w:rPr>
          <w:rStyle w:val="Enfasigrassetto"/>
          <w:sz w:val="22"/>
          <w:szCs w:val="22"/>
        </w:rPr>
      </w:pPr>
      <w:r w:rsidRPr="00B620E2">
        <w:rPr>
          <w:rStyle w:val="Enfasigrassetto"/>
          <w:sz w:val="22"/>
          <w:szCs w:val="22"/>
        </w:rPr>
        <w:t xml:space="preserve">Impegno </w:t>
      </w:r>
      <w:r>
        <w:rPr>
          <w:rStyle w:val="Enfasigrassetto"/>
          <w:sz w:val="22"/>
          <w:szCs w:val="22"/>
        </w:rPr>
        <w:t>esposizione targa:</w:t>
      </w:r>
    </w:p>
    <w:p w:rsidR="00E65DF2" w:rsidRPr="00B415BC" w:rsidRDefault="00E65DF2" w:rsidP="00E65DF2">
      <w:pPr>
        <w:pStyle w:val="NormaleWeb"/>
        <w:spacing w:line="360" w:lineRule="auto"/>
        <w:jc w:val="both"/>
        <w:rPr>
          <w:rStyle w:val="Enfasigrassetto"/>
          <w:b w:val="0"/>
          <w:sz w:val="22"/>
          <w:szCs w:val="22"/>
        </w:rPr>
      </w:pPr>
      <w:r>
        <w:rPr>
          <w:rStyle w:val="Enfasigrassetto"/>
          <w:sz w:val="22"/>
          <w:szCs w:val="22"/>
        </w:rPr>
        <w:lastRenderedPageBreak/>
        <w:t xml:space="preserve">□ </w:t>
      </w:r>
      <w:r>
        <w:rPr>
          <w:rStyle w:val="Enfasigrassetto"/>
          <w:b w:val="0"/>
          <w:sz w:val="22"/>
          <w:szCs w:val="22"/>
        </w:rPr>
        <w:t>Il sottoscritto si impegna ad</w:t>
      </w:r>
      <w:r w:rsidRPr="00B415BC">
        <w:rPr>
          <w:rStyle w:val="Enfasigrassetto"/>
          <w:b w:val="0"/>
          <w:sz w:val="22"/>
          <w:szCs w:val="22"/>
        </w:rPr>
        <w:t xml:space="preserve"> apporre sull’immobile un’apposita targhetta identificativa dell’iniziativa finanziata, che sarà fornita dal Comune a seguito della liquidazione del contributo. La targhetta dovrà essere collocata in posizione visibile, ove possibile dalla pubblica via</w:t>
      </w:r>
    </w:p>
    <w:p w:rsidR="00812B0B" w:rsidRPr="00B620E2" w:rsidRDefault="00812B0B" w:rsidP="00812B0B">
      <w:pPr>
        <w:rPr>
          <w:rFonts w:ascii="Times New Roman" w:hAnsi="Times New Roman" w:cs="Times New Roman"/>
          <w:color w:val="000000" w:themeColor="text1"/>
        </w:rPr>
      </w:pPr>
      <w:r w:rsidRPr="00B620E2">
        <w:rPr>
          <w:rStyle w:val="Enfasigrassetto"/>
          <w:rFonts w:ascii="Times New Roman" w:hAnsi="Times New Roman" w:cs="Times New Roman"/>
          <w:bCs w:val="0"/>
          <w:color w:val="000000" w:themeColor="text1"/>
        </w:rPr>
        <w:t>ALLEGATI</w:t>
      </w:r>
      <w:r>
        <w:rPr>
          <w:rStyle w:val="Enfasigrassetto"/>
          <w:rFonts w:ascii="Times New Roman" w:hAnsi="Times New Roman" w:cs="Times New Roman"/>
          <w:bCs w:val="0"/>
          <w:color w:val="000000" w:themeColor="text1"/>
        </w:rPr>
        <w:t xml:space="preserve"> OBBLIGATORI</w:t>
      </w:r>
      <w:r w:rsidRPr="00B620E2">
        <w:rPr>
          <w:rFonts w:ascii="Times New Roman" w:hAnsi="Times New Roman" w:cs="Times New Roman"/>
          <w:color w:val="000000" w:themeColor="text1"/>
        </w:rPr>
        <w:t>:</w:t>
      </w:r>
    </w:p>
    <w:p w:rsidR="00812B0B" w:rsidRDefault="00812B0B" w:rsidP="00812B0B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Style w:val="Enfasigrassetto"/>
          <w:rFonts w:ascii="Times New Roman" w:hAnsi="Times New Roman" w:cs="Times New Roman"/>
          <w:b w:val="0"/>
          <w:lang w:val="it-IT"/>
        </w:rPr>
      </w:pPr>
      <w:r w:rsidRPr="001C18AB">
        <w:rPr>
          <w:rStyle w:val="Enfasigrassetto"/>
          <w:rFonts w:ascii="Times New Roman" w:hAnsi="Times New Roman" w:cs="Times New Roman"/>
          <w:b w:val="0"/>
          <w:lang w:val="it-IT"/>
        </w:rPr>
        <w:t xml:space="preserve">Dichiarazione di proprietà dell’immobile </w:t>
      </w:r>
      <w:r>
        <w:rPr>
          <w:rStyle w:val="Enfasigrassetto"/>
          <w:rFonts w:ascii="Times New Roman" w:hAnsi="Times New Roman" w:cs="Times New Roman"/>
          <w:b w:val="0"/>
          <w:lang w:val="it-IT"/>
        </w:rPr>
        <w:t xml:space="preserve"> per TIPOLOGIA 1(visura catastale ovvero atto di proprietà)</w:t>
      </w:r>
      <w:r w:rsidRPr="001C18AB">
        <w:rPr>
          <w:rStyle w:val="Enfasigrassetto"/>
          <w:rFonts w:ascii="Times New Roman" w:hAnsi="Times New Roman" w:cs="Times New Roman"/>
          <w:b w:val="0"/>
          <w:lang w:val="it-IT"/>
        </w:rPr>
        <w:t>.</w:t>
      </w:r>
    </w:p>
    <w:p w:rsidR="00812B0B" w:rsidRPr="001C18AB" w:rsidRDefault="00812B0B" w:rsidP="00812B0B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Style w:val="Enfasigrassetto"/>
          <w:rFonts w:ascii="Times New Roman" w:hAnsi="Times New Roman" w:cs="Times New Roman"/>
          <w:b w:val="0"/>
          <w:lang w:val="it-IT"/>
        </w:rPr>
      </w:pPr>
      <w:r>
        <w:rPr>
          <w:rStyle w:val="Enfasigrassetto"/>
          <w:rFonts w:ascii="Times New Roman" w:hAnsi="Times New Roman" w:cs="Times New Roman"/>
          <w:b w:val="0"/>
          <w:lang w:val="it-IT"/>
        </w:rPr>
        <w:t>Preliminare di compravendita ovvero scrittura privata per TIPOLOGIA 2</w:t>
      </w:r>
    </w:p>
    <w:p w:rsidR="00812B0B" w:rsidRPr="001C18AB" w:rsidRDefault="00812B0B" w:rsidP="00812B0B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Style w:val="Enfasigrassetto"/>
          <w:rFonts w:ascii="Times New Roman" w:hAnsi="Times New Roman" w:cs="Times New Roman"/>
          <w:b w:val="0"/>
          <w:lang w:val="it-IT"/>
        </w:rPr>
      </w:pPr>
      <w:r w:rsidRPr="001C18AB">
        <w:rPr>
          <w:rStyle w:val="Enfasigrassetto"/>
          <w:rFonts w:ascii="Times New Roman" w:hAnsi="Times New Roman" w:cs="Times New Roman"/>
          <w:b w:val="0"/>
          <w:lang w:val="it-IT"/>
        </w:rPr>
        <w:t>Documentazione fotografica dello stato attuale dell’immobile.</w:t>
      </w:r>
    </w:p>
    <w:p w:rsidR="00812B0B" w:rsidRPr="001C18AB" w:rsidRDefault="00812B0B" w:rsidP="00812B0B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Style w:val="Enfasigrassetto"/>
          <w:rFonts w:ascii="Times New Roman" w:hAnsi="Times New Roman" w:cs="Times New Roman"/>
          <w:b w:val="0"/>
          <w:lang w:val="it-IT"/>
        </w:rPr>
      </w:pPr>
      <w:r w:rsidRPr="001C18AB">
        <w:rPr>
          <w:rStyle w:val="Enfasigrassetto"/>
          <w:rFonts w:ascii="Times New Roman" w:hAnsi="Times New Roman" w:cs="Times New Roman"/>
          <w:b w:val="0"/>
          <w:lang w:val="it-IT"/>
        </w:rPr>
        <w:t>Relazione tecnica o descrittiva, in base alla tipologia di intervento:</w:t>
      </w:r>
    </w:p>
    <w:p w:rsidR="00812B0B" w:rsidRPr="001C18AB" w:rsidRDefault="00812B0B" w:rsidP="00812B0B">
      <w:pPr>
        <w:pStyle w:val="Paragrafoelenco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Style w:val="Enfasigrassetto"/>
          <w:rFonts w:ascii="Times New Roman" w:hAnsi="Times New Roman" w:cs="Times New Roman"/>
          <w:b w:val="0"/>
          <w:lang w:val="it-IT"/>
        </w:rPr>
      </w:pPr>
      <w:r w:rsidRPr="001C18AB">
        <w:rPr>
          <w:rStyle w:val="Enfasigrassetto"/>
          <w:rFonts w:ascii="Times New Roman" w:hAnsi="Times New Roman" w:cs="Times New Roman"/>
          <w:b w:val="0"/>
          <w:lang w:val="it-IT"/>
        </w:rPr>
        <w:t>In caso di lavori edili: Relazione tecnica redatta da un professionista abilitato che descriva gli interventi previsti e la loro conformità agli obiettivi del bando.</w:t>
      </w:r>
    </w:p>
    <w:p w:rsidR="00812B0B" w:rsidRPr="001C18AB" w:rsidRDefault="00812B0B" w:rsidP="00812B0B">
      <w:pPr>
        <w:pStyle w:val="Paragrafoelenco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Style w:val="Enfasigrassetto"/>
          <w:rFonts w:ascii="Times New Roman" w:hAnsi="Times New Roman" w:cs="Times New Roman"/>
          <w:b w:val="0"/>
          <w:lang w:val="it-IT"/>
        </w:rPr>
      </w:pPr>
      <w:r w:rsidRPr="001C18AB">
        <w:rPr>
          <w:rStyle w:val="Enfasigrassetto"/>
          <w:rFonts w:ascii="Times New Roman" w:hAnsi="Times New Roman" w:cs="Times New Roman"/>
          <w:b w:val="0"/>
          <w:lang w:val="it-IT"/>
        </w:rPr>
        <w:t>In caso di acquisto di arredi e attrezzature: Relazione redatta dal beneficiario che descriva gli arredi e le attrezzature da acquistare e la loro funzionalità rispetto alla destinazione ricettiva dell’immobile.</w:t>
      </w:r>
    </w:p>
    <w:p w:rsidR="00812B0B" w:rsidRPr="001C18AB" w:rsidRDefault="00812B0B" w:rsidP="00812B0B">
      <w:pPr>
        <w:pStyle w:val="Paragrafoelenco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Style w:val="Enfasigrassetto"/>
          <w:rFonts w:ascii="Times New Roman" w:hAnsi="Times New Roman" w:cs="Times New Roman"/>
          <w:b w:val="0"/>
          <w:lang w:val="it-IT"/>
        </w:rPr>
      </w:pPr>
      <w:r w:rsidRPr="001C18AB">
        <w:rPr>
          <w:rStyle w:val="Enfasigrassetto"/>
          <w:rFonts w:ascii="Times New Roman" w:hAnsi="Times New Roman" w:cs="Times New Roman"/>
          <w:b w:val="0"/>
          <w:lang w:val="it-IT"/>
        </w:rPr>
        <w:t>Progetto o preventivo dettagliato, in base alla tipologia di intervento:</w:t>
      </w:r>
    </w:p>
    <w:p w:rsidR="00812B0B" w:rsidRPr="001C18AB" w:rsidRDefault="00812B0B" w:rsidP="00812B0B">
      <w:pPr>
        <w:pStyle w:val="Paragrafoelenco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Style w:val="Enfasigrassetto"/>
          <w:rFonts w:ascii="Times New Roman" w:hAnsi="Times New Roman" w:cs="Times New Roman"/>
          <w:b w:val="0"/>
          <w:lang w:val="it-IT"/>
        </w:rPr>
      </w:pPr>
      <w:r w:rsidRPr="001C18AB">
        <w:rPr>
          <w:rStyle w:val="Enfasigrassetto"/>
          <w:rFonts w:ascii="Times New Roman" w:hAnsi="Times New Roman" w:cs="Times New Roman"/>
          <w:b w:val="0"/>
          <w:lang w:val="it-IT"/>
        </w:rPr>
        <w:t>In caso di lavori edili: Progetto redatto da un tecnico abilitato che definisca gli interventi da realizzare, comprensivo di computo metrico e cronoprogramma.</w:t>
      </w:r>
    </w:p>
    <w:p w:rsidR="00812B0B" w:rsidRPr="001C18AB" w:rsidRDefault="00812B0B" w:rsidP="00812B0B">
      <w:pPr>
        <w:pStyle w:val="Paragrafoelenco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Style w:val="Enfasigrassetto"/>
          <w:rFonts w:ascii="Times New Roman" w:hAnsi="Times New Roman" w:cs="Times New Roman"/>
          <w:b w:val="0"/>
          <w:lang w:val="it-IT"/>
        </w:rPr>
      </w:pPr>
      <w:r w:rsidRPr="001C18AB">
        <w:rPr>
          <w:rStyle w:val="Enfasigrassetto"/>
          <w:rFonts w:ascii="Times New Roman" w:hAnsi="Times New Roman" w:cs="Times New Roman"/>
          <w:b w:val="0"/>
          <w:lang w:val="it-IT"/>
        </w:rPr>
        <w:t>In caso di acquisto di arredi e attrezzature: Preventivo dettagliato fornito dal fornitore, con specifica delle quantità e dei costi per ciascun elemento.</w:t>
      </w:r>
    </w:p>
    <w:p w:rsidR="00812B0B" w:rsidRPr="001C18AB" w:rsidRDefault="00812B0B" w:rsidP="00812B0B">
      <w:pPr>
        <w:pStyle w:val="Paragrafoelenco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Style w:val="Enfasigrassetto"/>
          <w:rFonts w:ascii="Times New Roman" w:hAnsi="Times New Roman" w:cs="Times New Roman"/>
          <w:b w:val="0"/>
          <w:lang w:val="it-IT"/>
        </w:rPr>
      </w:pPr>
      <w:r w:rsidRPr="001C18AB">
        <w:rPr>
          <w:rStyle w:val="Enfasigrassetto"/>
          <w:rFonts w:ascii="Times New Roman" w:hAnsi="Times New Roman" w:cs="Times New Roman"/>
          <w:b w:val="0"/>
          <w:lang w:val="it-IT"/>
        </w:rPr>
        <w:t xml:space="preserve">Dichiarazione di eventuale comproprietà (Allegato </w:t>
      </w:r>
      <w:r>
        <w:rPr>
          <w:rStyle w:val="Enfasigrassetto"/>
          <w:rFonts w:ascii="Times New Roman" w:hAnsi="Times New Roman" w:cs="Times New Roman"/>
          <w:b w:val="0"/>
          <w:lang w:val="it-IT"/>
        </w:rPr>
        <w:t>3</w:t>
      </w:r>
      <w:r w:rsidRPr="001C18AB">
        <w:rPr>
          <w:rStyle w:val="Enfasigrassetto"/>
          <w:rFonts w:ascii="Times New Roman" w:hAnsi="Times New Roman" w:cs="Times New Roman"/>
          <w:b w:val="0"/>
          <w:lang w:val="it-IT"/>
        </w:rPr>
        <w:t>), con autorizzazione scritta firmata da tutti gli altri comproprietari.</w:t>
      </w:r>
    </w:p>
    <w:p w:rsidR="00812B0B" w:rsidRPr="001C18AB" w:rsidRDefault="00812B0B" w:rsidP="00812B0B">
      <w:pPr>
        <w:pStyle w:val="Paragrafoelenco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lang w:val="it-IT"/>
        </w:rPr>
      </w:pPr>
      <w:r w:rsidRPr="001C18AB">
        <w:rPr>
          <w:rFonts w:ascii="Times New Roman" w:hAnsi="Times New Roman" w:cs="Times New Roman"/>
          <w:bCs/>
          <w:iCs/>
          <w:lang w:val="it-IT"/>
        </w:rPr>
        <w:t xml:space="preserve">Allegato </w:t>
      </w:r>
      <w:r>
        <w:rPr>
          <w:rFonts w:ascii="Times New Roman" w:hAnsi="Times New Roman" w:cs="Times New Roman"/>
          <w:bCs/>
          <w:iCs/>
          <w:lang w:val="it-IT"/>
        </w:rPr>
        <w:t>8</w:t>
      </w:r>
      <w:r w:rsidRPr="001C18AB">
        <w:rPr>
          <w:rFonts w:ascii="Times New Roman" w:hAnsi="Times New Roman" w:cs="Times New Roman"/>
          <w:bCs/>
          <w:iCs/>
          <w:lang w:val="it-IT"/>
        </w:rPr>
        <w:t xml:space="preserve"> - DSAN Attestante il rispetto del principio DNSH ai sensi dell'articolo 17 del Regolamento (UE) 2020/852;</w:t>
      </w:r>
    </w:p>
    <w:p w:rsidR="00E07937" w:rsidRDefault="00E07937" w:rsidP="00A12356">
      <w:pPr>
        <w:spacing w:line="360" w:lineRule="auto"/>
        <w:rPr>
          <w:rFonts w:ascii="Times New Roman" w:hAnsi="Times New Roman" w:cs="Times New Roman"/>
          <w:color w:val="000000" w:themeColor="text1"/>
          <w:lang w:val="it-IT"/>
        </w:rPr>
      </w:pPr>
    </w:p>
    <w:p w:rsidR="00E07937" w:rsidRPr="00E07937" w:rsidRDefault="00E07937" w:rsidP="00E0793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val="it-IT" w:eastAsia="it-IT"/>
        </w:rPr>
      </w:pPr>
      <w:r w:rsidRPr="00E07937">
        <w:rPr>
          <w:rFonts w:ascii="Times New Roman" w:eastAsia="Times New Roman" w:hAnsi="Times New Roman" w:cs="Times New Roman"/>
          <w:i/>
          <w:lang w:val="it-IT" w:eastAsia="it-IT"/>
        </w:rPr>
        <w:t xml:space="preserve">Ai sensi del Regolamento (UE) 2016/679 (GDPR) e del </w:t>
      </w:r>
      <w:proofErr w:type="spellStart"/>
      <w:r w:rsidRPr="00E07937">
        <w:rPr>
          <w:rFonts w:ascii="Times New Roman" w:eastAsia="Times New Roman" w:hAnsi="Times New Roman" w:cs="Times New Roman"/>
          <w:i/>
          <w:lang w:val="it-IT" w:eastAsia="it-IT"/>
        </w:rPr>
        <w:t>D.Lgs.</w:t>
      </w:r>
      <w:proofErr w:type="spellEnd"/>
      <w:r w:rsidRPr="00E07937">
        <w:rPr>
          <w:rFonts w:ascii="Times New Roman" w:eastAsia="Times New Roman" w:hAnsi="Times New Roman" w:cs="Times New Roman"/>
          <w:i/>
          <w:lang w:val="it-IT" w:eastAsia="it-IT"/>
        </w:rPr>
        <w:t xml:space="preserve"> 196/2003, autorizzo il trattamento dei miei dati personali per le finalità connesse alla gestione del presente procedimento, nel rispetto della normativa vigente in materia di protezione dei dati personali.</w:t>
      </w:r>
    </w:p>
    <w:p w:rsidR="00E07937" w:rsidRDefault="00E07937" w:rsidP="00A12356">
      <w:pPr>
        <w:spacing w:line="360" w:lineRule="auto"/>
        <w:rPr>
          <w:rFonts w:ascii="Times New Roman" w:hAnsi="Times New Roman" w:cs="Times New Roman"/>
          <w:color w:val="000000" w:themeColor="text1"/>
          <w:lang w:val="it-IT"/>
        </w:rPr>
      </w:pPr>
    </w:p>
    <w:p w:rsidR="00243F50" w:rsidRDefault="00243F50" w:rsidP="00A12356">
      <w:pPr>
        <w:spacing w:line="360" w:lineRule="auto"/>
        <w:rPr>
          <w:rFonts w:ascii="Times New Roman" w:hAnsi="Times New Roman" w:cs="Times New Roman"/>
          <w:color w:val="000000" w:themeColor="text1"/>
          <w:lang w:val="it-IT"/>
        </w:rPr>
      </w:pPr>
    </w:p>
    <w:p w:rsidR="00B620E2" w:rsidRDefault="00B620E2" w:rsidP="00A12356">
      <w:pPr>
        <w:spacing w:line="360" w:lineRule="auto"/>
        <w:rPr>
          <w:rFonts w:ascii="Times New Roman" w:hAnsi="Times New Roman" w:cs="Times New Roman"/>
          <w:color w:val="000000" w:themeColor="text1"/>
          <w:lang w:val="it-IT"/>
        </w:rPr>
      </w:pPr>
      <w:r>
        <w:rPr>
          <w:rFonts w:ascii="Times New Roman" w:hAnsi="Times New Roman" w:cs="Times New Roman"/>
          <w:color w:val="000000" w:themeColor="text1"/>
          <w:lang w:val="it-IT"/>
        </w:rPr>
        <w:t>Data e luogo</w:t>
      </w:r>
    </w:p>
    <w:p w:rsidR="00B620E2" w:rsidRDefault="00B620E2" w:rsidP="00A12356">
      <w:pPr>
        <w:spacing w:line="360" w:lineRule="auto"/>
        <w:rPr>
          <w:rFonts w:ascii="Times New Roman" w:hAnsi="Times New Roman" w:cs="Times New Roman"/>
          <w:color w:val="000000" w:themeColor="text1"/>
          <w:lang w:val="it-IT"/>
        </w:rPr>
      </w:pPr>
      <w:r>
        <w:rPr>
          <w:rFonts w:ascii="Times New Roman" w:hAnsi="Times New Roman" w:cs="Times New Roman"/>
          <w:color w:val="000000" w:themeColor="text1"/>
          <w:lang w:val="it-IT"/>
        </w:rPr>
        <w:t>__________________________________</w:t>
      </w:r>
    </w:p>
    <w:p w:rsidR="00B620E2" w:rsidRDefault="00B620E2" w:rsidP="00A12356">
      <w:pPr>
        <w:spacing w:line="360" w:lineRule="auto"/>
        <w:rPr>
          <w:rFonts w:ascii="Times New Roman" w:hAnsi="Times New Roman" w:cs="Times New Roman"/>
          <w:color w:val="000000" w:themeColor="text1"/>
          <w:lang w:val="it-IT"/>
        </w:rPr>
      </w:pPr>
      <w:r>
        <w:rPr>
          <w:rFonts w:ascii="Times New Roman" w:hAnsi="Times New Roman" w:cs="Times New Roman"/>
          <w:color w:val="000000" w:themeColor="text1"/>
          <w:lang w:val="it-IT"/>
        </w:rPr>
        <w:lastRenderedPageBreak/>
        <w:t>Firma del dichiarante</w:t>
      </w:r>
    </w:p>
    <w:p w:rsidR="00E07937" w:rsidRPr="00B620E2" w:rsidRDefault="00B620E2" w:rsidP="00A12356">
      <w:pPr>
        <w:spacing w:line="360" w:lineRule="auto"/>
        <w:rPr>
          <w:rFonts w:ascii="Times New Roman" w:hAnsi="Times New Roman" w:cs="Times New Roman"/>
          <w:color w:val="000000" w:themeColor="text1"/>
          <w:lang w:val="it-IT"/>
        </w:rPr>
      </w:pPr>
      <w:r>
        <w:rPr>
          <w:rFonts w:ascii="Times New Roman" w:hAnsi="Times New Roman" w:cs="Times New Roman"/>
          <w:color w:val="000000" w:themeColor="text1"/>
          <w:lang w:val="it-IT"/>
        </w:rPr>
        <w:t>__________________________________</w:t>
      </w:r>
    </w:p>
    <w:sectPr w:rsidR="00E07937" w:rsidRPr="00B620E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839" w:rsidRDefault="005D7839" w:rsidP="0086674E">
      <w:pPr>
        <w:spacing w:after="0" w:line="240" w:lineRule="auto"/>
      </w:pPr>
      <w:r>
        <w:separator/>
      </w:r>
    </w:p>
  </w:endnote>
  <w:endnote w:type="continuationSeparator" w:id="0">
    <w:p w:rsidR="005D7839" w:rsidRDefault="005D7839" w:rsidP="00866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839" w:rsidRDefault="005D7839" w:rsidP="0086674E">
      <w:pPr>
        <w:spacing w:after="0" w:line="240" w:lineRule="auto"/>
      </w:pPr>
      <w:r>
        <w:separator/>
      </w:r>
    </w:p>
  </w:footnote>
  <w:footnote w:type="continuationSeparator" w:id="0">
    <w:p w:rsidR="005D7839" w:rsidRDefault="005D7839" w:rsidP="00866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74E" w:rsidRDefault="0086674E">
    <w:pPr>
      <w:pStyle w:val="Intestazione"/>
      <w:rPr>
        <w:lang w:val="it-IT"/>
      </w:rPr>
    </w:pPr>
    <w:r>
      <w:rPr>
        <w:lang w:val="it-IT"/>
      </w:rPr>
      <w:t xml:space="preserve">Allegato </w:t>
    </w:r>
    <w:r w:rsidR="00EA3CFC">
      <w:rPr>
        <w:lang w:val="it-IT"/>
      </w:rPr>
      <w:t>2 – DOMANDA DI PARTECIPAZIONE</w:t>
    </w:r>
  </w:p>
  <w:p w:rsidR="00B620E2" w:rsidRPr="0086674E" w:rsidRDefault="00B620E2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DE438E"/>
    <w:multiLevelType w:val="multilevel"/>
    <w:tmpl w:val="B874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75032A"/>
    <w:multiLevelType w:val="multilevel"/>
    <w:tmpl w:val="022A7C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06040105"/>
    <w:multiLevelType w:val="multilevel"/>
    <w:tmpl w:val="8592C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D3F6F"/>
    <w:multiLevelType w:val="multilevel"/>
    <w:tmpl w:val="BCCEC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31124"/>
    <w:multiLevelType w:val="multilevel"/>
    <w:tmpl w:val="951CE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C791EC7"/>
    <w:multiLevelType w:val="multilevel"/>
    <w:tmpl w:val="C116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5603A19"/>
    <w:multiLevelType w:val="hybridMultilevel"/>
    <w:tmpl w:val="11D681D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7318DBB6">
      <w:start w:val="1"/>
      <w:numFmt w:val="bullet"/>
      <w:lvlText w:val=""/>
      <w:lvlJc w:val="left"/>
      <w:pPr>
        <w:ind w:left="2340" w:hanging="360"/>
      </w:pPr>
      <w:rPr>
        <w:rFonts w:ascii="Courier New" w:hAnsi="Courier New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BC6174"/>
    <w:multiLevelType w:val="multilevel"/>
    <w:tmpl w:val="AAD40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9B242A"/>
    <w:multiLevelType w:val="multilevel"/>
    <w:tmpl w:val="316E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8D3478"/>
    <w:multiLevelType w:val="multilevel"/>
    <w:tmpl w:val="53100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"/>
      <w:lvlJc w:val="left"/>
      <w:pPr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41B6583"/>
    <w:multiLevelType w:val="hybridMultilevel"/>
    <w:tmpl w:val="1D7EBC2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7318DBB6">
      <w:start w:val="1"/>
      <w:numFmt w:val="bullet"/>
      <w:lvlText w:val=""/>
      <w:lvlJc w:val="left"/>
      <w:pPr>
        <w:ind w:left="2340" w:hanging="360"/>
      </w:pPr>
      <w:rPr>
        <w:rFonts w:ascii="Courier New" w:hAnsi="Courier New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455E9C"/>
    <w:multiLevelType w:val="multilevel"/>
    <w:tmpl w:val="C1045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BBE4372"/>
    <w:multiLevelType w:val="multilevel"/>
    <w:tmpl w:val="5E74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BD36CB8"/>
    <w:multiLevelType w:val="multilevel"/>
    <w:tmpl w:val="44641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C32B8D"/>
    <w:multiLevelType w:val="multilevel"/>
    <w:tmpl w:val="1502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3058BC"/>
    <w:multiLevelType w:val="multilevel"/>
    <w:tmpl w:val="E6FC1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4C6CE5"/>
    <w:multiLevelType w:val="hybridMultilevel"/>
    <w:tmpl w:val="C09A66E0"/>
    <w:lvl w:ilvl="0" w:tplc="DF542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F644FB"/>
    <w:multiLevelType w:val="multilevel"/>
    <w:tmpl w:val="2B141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85189B"/>
    <w:multiLevelType w:val="multilevel"/>
    <w:tmpl w:val="587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8F3D7C"/>
    <w:multiLevelType w:val="multilevel"/>
    <w:tmpl w:val="122EE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6548A4"/>
    <w:multiLevelType w:val="multilevel"/>
    <w:tmpl w:val="7F648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01064F"/>
    <w:multiLevelType w:val="multilevel"/>
    <w:tmpl w:val="59487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712DC3"/>
    <w:multiLevelType w:val="multilevel"/>
    <w:tmpl w:val="AEB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DD5987"/>
    <w:multiLevelType w:val="hybridMultilevel"/>
    <w:tmpl w:val="5574C4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23"/>
  </w:num>
  <w:num w:numId="12">
    <w:abstractNumId w:val="17"/>
  </w:num>
  <w:num w:numId="13">
    <w:abstractNumId w:val="13"/>
  </w:num>
  <w:num w:numId="14">
    <w:abstractNumId w:val="30"/>
  </w:num>
  <w:num w:numId="15">
    <w:abstractNumId w:val="20"/>
  </w:num>
  <w:num w:numId="16">
    <w:abstractNumId w:val="9"/>
  </w:num>
  <w:num w:numId="17">
    <w:abstractNumId w:val="11"/>
  </w:num>
  <w:num w:numId="18">
    <w:abstractNumId w:val="31"/>
  </w:num>
  <w:num w:numId="19">
    <w:abstractNumId w:val="26"/>
  </w:num>
  <w:num w:numId="20">
    <w:abstractNumId w:val="28"/>
  </w:num>
  <w:num w:numId="21">
    <w:abstractNumId w:val="29"/>
  </w:num>
  <w:num w:numId="22">
    <w:abstractNumId w:val="24"/>
  </w:num>
  <w:num w:numId="23">
    <w:abstractNumId w:val="16"/>
  </w:num>
  <w:num w:numId="24">
    <w:abstractNumId w:val="21"/>
  </w:num>
  <w:num w:numId="25">
    <w:abstractNumId w:val="12"/>
  </w:num>
  <w:num w:numId="26">
    <w:abstractNumId w:val="27"/>
  </w:num>
  <w:num w:numId="27">
    <w:abstractNumId w:val="22"/>
  </w:num>
  <w:num w:numId="28">
    <w:abstractNumId w:val="18"/>
  </w:num>
  <w:num w:numId="29">
    <w:abstractNumId w:val="32"/>
  </w:num>
  <w:num w:numId="30">
    <w:abstractNumId w:val="15"/>
  </w:num>
  <w:num w:numId="31">
    <w:abstractNumId w:val="19"/>
  </w:num>
  <w:num w:numId="32">
    <w:abstractNumId w:val="25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B487B"/>
    <w:rsid w:val="0015074B"/>
    <w:rsid w:val="001C18AB"/>
    <w:rsid w:val="00243F50"/>
    <w:rsid w:val="0029639D"/>
    <w:rsid w:val="00305848"/>
    <w:rsid w:val="00321078"/>
    <w:rsid w:val="00326F90"/>
    <w:rsid w:val="004F6A77"/>
    <w:rsid w:val="005D7839"/>
    <w:rsid w:val="0067162D"/>
    <w:rsid w:val="007E772F"/>
    <w:rsid w:val="008072F7"/>
    <w:rsid w:val="00812B0B"/>
    <w:rsid w:val="0086674E"/>
    <w:rsid w:val="009F7B6D"/>
    <w:rsid w:val="00A12356"/>
    <w:rsid w:val="00A16558"/>
    <w:rsid w:val="00AA1D8D"/>
    <w:rsid w:val="00B415BC"/>
    <w:rsid w:val="00B47730"/>
    <w:rsid w:val="00B620E2"/>
    <w:rsid w:val="00CB0664"/>
    <w:rsid w:val="00E07937"/>
    <w:rsid w:val="00E65DF2"/>
    <w:rsid w:val="00EA3CFC"/>
    <w:rsid w:val="00F94C7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300"/>
  <w15:docId w15:val="{A365E576-6A75-2C4D-AA5D-07D7444DB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eWeb">
    <w:name w:val="Normal (Web)"/>
    <w:basedOn w:val="Normale"/>
    <w:uiPriority w:val="99"/>
    <w:unhideWhenUsed/>
    <w:rsid w:val="00A12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9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7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4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76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9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5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8980994-217C-4997-A871-5A8E10BF7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1235</Words>
  <Characters>7042</Characters>
  <Application>Microsoft Office Word</Application>
  <DocSecurity>0</DocSecurity>
  <Lines>58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8261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Elisabetta Corbari</cp:lastModifiedBy>
  <cp:revision>15</cp:revision>
  <cp:lastPrinted>2024-10-18T12:08:00Z</cp:lastPrinted>
  <dcterms:created xsi:type="dcterms:W3CDTF">2024-10-18T12:10:00Z</dcterms:created>
  <dcterms:modified xsi:type="dcterms:W3CDTF">2025-02-08T17:56:00Z</dcterms:modified>
  <cp:category/>
</cp:coreProperties>
</file>